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8CE2C" w14:textId="77777777" w:rsidR="00A96702" w:rsidRPr="00DC3A1F" w:rsidRDefault="00A96702" w:rsidP="00A96702">
      <w:pPr>
        <w:jc w:val="center"/>
        <w:rPr>
          <w:b/>
          <w:szCs w:val="20"/>
          <w:lang w:eastAsia="pt-BR"/>
        </w:rPr>
      </w:pPr>
      <w:r w:rsidRPr="00990FD6">
        <w:rPr>
          <w:b/>
          <w:szCs w:val="20"/>
        </w:rPr>
        <w:t>Detalhamento</w:t>
      </w:r>
      <w:r w:rsidRPr="00990FD6">
        <w:rPr>
          <w:b/>
          <w:szCs w:val="20"/>
          <w:lang w:eastAsia="pt-BR"/>
        </w:rPr>
        <w:t xml:space="preserve"> do BDI – Serviços – </w:t>
      </w:r>
      <w:r w:rsidRPr="00DC3A1F">
        <w:rPr>
          <w:b/>
          <w:szCs w:val="20"/>
          <w:lang w:eastAsia="pt-BR"/>
        </w:rPr>
        <w:t>Sem Desoneração</w:t>
      </w:r>
    </w:p>
    <w:p w14:paraId="394A4B92" w14:textId="77777777" w:rsidR="00A96702" w:rsidRPr="00DC3A1F" w:rsidRDefault="00A96702" w:rsidP="00A96702">
      <w:pPr>
        <w:rPr>
          <w:szCs w:val="20"/>
          <w:lang w:eastAsia="pt-BR"/>
        </w:rPr>
      </w:pPr>
    </w:p>
    <w:p w14:paraId="7241F4DB" w14:textId="77777777" w:rsidR="00A96702" w:rsidRPr="00990FD6" w:rsidRDefault="00A96702" w:rsidP="00A96702">
      <w:pPr>
        <w:jc w:val="center"/>
        <w:rPr>
          <w:b/>
          <w:szCs w:val="20"/>
          <w:lang w:eastAsia="pt-BR"/>
        </w:rPr>
      </w:pPr>
      <w:r w:rsidRPr="00990FD6">
        <w:rPr>
          <w:b/>
          <w:szCs w:val="20"/>
          <w:lang w:eastAsia="pt-BR"/>
        </w:rPr>
        <w:t>QUADRO DBDI-S</w:t>
      </w:r>
    </w:p>
    <w:p w14:paraId="675B6713" w14:textId="77777777" w:rsidR="00A96702" w:rsidRPr="00990FD6" w:rsidRDefault="00A96702" w:rsidP="00A96702">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A96702" w:rsidRPr="00990FD6" w14:paraId="402BC748" w14:textId="77777777" w:rsidTr="00E044BD">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14:paraId="388E24EF" w14:textId="77777777" w:rsidR="00A96702" w:rsidRPr="00990FD6" w:rsidRDefault="00A96702" w:rsidP="00E044BD">
            <w:pPr>
              <w:rPr>
                <w:szCs w:val="20"/>
                <w:lang w:eastAsia="pt-BR"/>
              </w:rPr>
            </w:pPr>
            <w:r w:rsidRPr="00990FD6">
              <w:rPr>
                <w:szCs w:val="20"/>
                <w:lang w:eastAsia="pt-BR"/>
              </w:rPr>
              <w:t>NOME DA CONCORRENTE:</w:t>
            </w:r>
          </w:p>
        </w:tc>
      </w:tr>
      <w:tr w:rsidR="00A96702" w:rsidRPr="00990FD6" w14:paraId="2D5C5EA1" w14:textId="77777777" w:rsidTr="00E044BD">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14:paraId="6A88E28E" w14:textId="77777777" w:rsidR="00A96702" w:rsidRPr="00990FD6" w:rsidRDefault="00A96702" w:rsidP="00E044BD">
            <w:pPr>
              <w:rPr>
                <w:szCs w:val="20"/>
                <w:lang w:eastAsia="pt-BR"/>
              </w:rPr>
            </w:pPr>
            <w:r w:rsidRPr="00990FD6">
              <w:rPr>
                <w:szCs w:val="20"/>
                <w:lang w:eastAsia="pt-BR"/>
              </w:rPr>
              <w:t>OBJETO:</w:t>
            </w:r>
          </w:p>
          <w:p w14:paraId="206853C7" w14:textId="77777777" w:rsidR="00A96702" w:rsidRPr="00990FD6" w:rsidRDefault="00A96702" w:rsidP="00E044BD">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14:paraId="5D62CC3D" w14:textId="77777777" w:rsidR="00A96702" w:rsidRPr="00990FD6" w:rsidRDefault="00A96702" w:rsidP="00E044BD">
            <w:pPr>
              <w:rPr>
                <w:szCs w:val="20"/>
                <w:lang w:eastAsia="pt-BR"/>
              </w:rPr>
            </w:pPr>
            <w:r w:rsidRPr="00990FD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14:paraId="32421CEC" w14:textId="77777777" w:rsidR="00A96702" w:rsidRPr="00990FD6" w:rsidRDefault="00A96702" w:rsidP="00E044BD">
            <w:pPr>
              <w:rPr>
                <w:szCs w:val="20"/>
                <w:lang w:eastAsia="pt-BR"/>
              </w:rPr>
            </w:pPr>
            <w:r w:rsidRPr="00990FD6">
              <w:rPr>
                <w:szCs w:val="20"/>
                <w:lang w:eastAsia="pt-BR"/>
              </w:rPr>
              <w:t>FOLHA</w:t>
            </w:r>
          </w:p>
        </w:tc>
      </w:tr>
      <w:tr w:rsidR="00A96702" w:rsidRPr="00990FD6" w14:paraId="233A385C" w14:textId="77777777" w:rsidTr="00E044BD">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14:paraId="4BA7189C" w14:textId="77777777" w:rsidR="00A96702" w:rsidRPr="00990FD6" w:rsidRDefault="00A96702" w:rsidP="00E044BD">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14:paraId="6467F582" w14:textId="77777777" w:rsidR="00A96702" w:rsidRPr="00990FD6" w:rsidRDefault="00A96702" w:rsidP="00E044BD">
            <w:pPr>
              <w:rPr>
                <w:szCs w:val="20"/>
                <w:lang w:eastAsia="pt-BR"/>
              </w:rPr>
            </w:pPr>
            <w:r w:rsidRPr="00990FD6">
              <w:rPr>
                <w:szCs w:val="20"/>
                <w:lang w:eastAsia="pt-BR"/>
              </w:rPr>
              <w:t>______/</w:t>
            </w:r>
            <w:r>
              <w:rPr>
                <w:szCs w:val="20"/>
                <w:lang w:eastAsia="pt-BR"/>
              </w:rPr>
              <w:t>_____</w:t>
            </w:r>
          </w:p>
        </w:tc>
        <w:tc>
          <w:tcPr>
            <w:tcW w:w="1117" w:type="dxa"/>
            <w:tcBorders>
              <w:top w:val="nil"/>
              <w:left w:val="nil"/>
              <w:bottom w:val="single" w:sz="4" w:space="0" w:color="auto"/>
              <w:right w:val="single" w:sz="4" w:space="0" w:color="auto"/>
            </w:tcBorders>
            <w:shd w:val="clear" w:color="000000" w:fill="FFFFFF"/>
            <w:noWrap/>
            <w:vAlign w:val="center"/>
            <w:hideMark/>
          </w:tcPr>
          <w:p w14:paraId="03425818" w14:textId="77777777" w:rsidR="00A96702" w:rsidRPr="00990FD6" w:rsidRDefault="00A96702" w:rsidP="00E044BD">
            <w:pPr>
              <w:rPr>
                <w:szCs w:val="20"/>
                <w:lang w:eastAsia="pt-BR"/>
              </w:rPr>
            </w:pPr>
            <w:r w:rsidRPr="00990FD6">
              <w:rPr>
                <w:szCs w:val="20"/>
                <w:lang w:eastAsia="pt-BR"/>
              </w:rPr>
              <w:t>____/____</w:t>
            </w:r>
          </w:p>
        </w:tc>
      </w:tr>
    </w:tbl>
    <w:p w14:paraId="0B90D846" w14:textId="77777777" w:rsidR="00A96702" w:rsidRPr="00990FD6" w:rsidRDefault="00A96702" w:rsidP="00A96702">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A96702" w:rsidRPr="00990FD6" w14:paraId="35F9FF02" w14:textId="77777777" w:rsidTr="00E044BD">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EC5BE69" w14:textId="77777777" w:rsidR="00A96702" w:rsidRPr="00990FD6" w:rsidRDefault="00A96702" w:rsidP="00E044BD">
            <w:pPr>
              <w:jc w:val="center"/>
              <w:rPr>
                <w:bCs/>
                <w:szCs w:val="20"/>
                <w:lang w:eastAsia="pt-BR"/>
              </w:rPr>
            </w:pPr>
            <w:r w:rsidRPr="00990FD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32698D7" w14:textId="77777777" w:rsidR="00A96702" w:rsidRPr="00990FD6" w:rsidRDefault="00A96702" w:rsidP="00E044BD">
            <w:pPr>
              <w:jc w:val="center"/>
              <w:rPr>
                <w:bCs/>
                <w:szCs w:val="20"/>
                <w:lang w:eastAsia="pt-BR"/>
              </w:rPr>
            </w:pPr>
            <w:r w:rsidRPr="00990FD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AC229A6" w14:textId="77777777" w:rsidR="00A96702" w:rsidRPr="00990FD6" w:rsidRDefault="00A96702" w:rsidP="00E044BD">
            <w:pPr>
              <w:jc w:val="center"/>
              <w:rPr>
                <w:szCs w:val="20"/>
                <w:lang w:eastAsia="pt-BR"/>
              </w:rPr>
            </w:pPr>
            <w:r w:rsidRPr="00990FD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5C4B254" w14:textId="77777777" w:rsidR="00A96702" w:rsidRPr="00990FD6" w:rsidRDefault="00A96702" w:rsidP="00E044BD">
            <w:pPr>
              <w:jc w:val="center"/>
              <w:rPr>
                <w:szCs w:val="20"/>
                <w:lang w:eastAsia="pt-BR"/>
              </w:rPr>
            </w:pPr>
            <w:r w:rsidRPr="00990FD6">
              <w:rPr>
                <w:szCs w:val="20"/>
                <w:lang w:eastAsia="pt-BR"/>
              </w:rPr>
              <w:t>% CD</w:t>
            </w:r>
          </w:p>
        </w:tc>
      </w:tr>
      <w:tr w:rsidR="00A96702" w:rsidRPr="00990FD6" w14:paraId="4C4DCA66" w14:textId="77777777" w:rsidTr="00E044BD">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14:paraId="52B8B5EF" w14:textId="77777777" w:rsidR="00A96702" w:rsidRPr="00990FD6" w:rsidRDefault="00A96702" w:rsidP="00E044BD">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14:paraId="1328733C" w14:textId="77777777" w:rsidR="00A96702" w:rsidRPr="00990FD6" w:rsidRDefault="00A96702" w:rsidP="00E044BD">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14:paraId="11D97D5F" w14:textId="77777777" w:rsidR="00A96702" w:rsidRPr="00990FD6" w:rsidRDefault="00A96702" w:rsidP="00E044BD">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14:paraId="5FAB5E4E" w14:textId="77777777" w:rsidR="00A96702" w:rsidRPr="00990FD6" w:rsidRDefault="00A96702" w:rsidP="00E044BD">
            <w:pPr>
              <w:jc w:val="center"/>
              <w:rPr>
                <w:bCs/>
                <w:color w:val="0070C0"/>
                <w:szCs w:val="20"/>
                <w:lang w:eastAsia="pt-BR"/>
              </w:rPr>
            </w:pPr>
          </w:p>
        </w:tc>
      </w:tr>
      <w:tr w:rsidR="00A96702" w:rsidRPr="00990FD6" w14:paraId="360E93EC"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5F5A92C1" w14:textId="77777777" w:rsidR="00A96702" w:rsidRPr="00990FD6" w:rsidRDefault="00A96702" w:rsidP="00E044BD">
            <w:pPr>
              <w:jc w:val="center"/>
              <w:rPr>
                <w:bCs/>
                <w:szCs w:val="20"/>
                <w:lang w:eastAsia="pt-BR"/>
              </w:rPr>
            </w:pPr>
            <w:r w:rsidRPr="00990FD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14:paraId="30BCDEF0" w14:textId="77777777" w:rsidR="00A96702" w:rsidRPr="00990FD6" w:rsidRDefault="00A96702" w:rsidP="00E044BD">
            <w:pPr>
              <w:rPr>
                <w:bCs/>
                <w:szCs w:val="20"/>
                <w:lang w:eastAsia="pt-BR"/>
              </w:rPr>
            </w:pPr>
            <w:r w:rsidRPr="00990FD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tcPr>
          <w:p w14:paraId="58C17B72" w14:textId="77777777" w:rsidR="00A96702" w:rsidRPr="00990FD6" w:rsidRDefault="00A96702" w:rsidP="00E044BD">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11A9B196" w14:textId="6328C7BB" w:rsidR="00A96702" w:rsidRPr="00990FD6" w:rsidRDefault="00A96702" w:rsidP="00E044BD">
            <w:pPr>
              <w:jc w:val="center"/>
              <w:rPr>
                <w:bCs/>
                <w:color w:val="0070C0"/>
                <w:szCs w:val="20"/>
                <w:lang w:eastAsia="pt-BR"/>
              </w:rPr>
            </w:pPr>
          </w:p>
        </w:tc>
      </w:tr>
      <w:tr w:rsidR="00A96702" w:rsidRPr="00990FD6" w14:paraId="44A6FFFB"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684D82B3" w14:textId="77777777" w:rsidR="00A96702" w:rsidRPr="00990FD6" w:rsidRDefault="00A96702" w:rsidP="00E044BD">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009BEF30" w14:textId="77777777" w:rsidR="00A96702" w:rsidRPr="00990FD6" w:rsidRDefault="00A96702" w:rsidP="00E044BD">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933B5F6"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FD8A10B" w14:textId="77777777" w:rsidR="00A96702" w:rsidRPr="00990FD6" w:rsidRDefault="00A96702" w:rsidP="00E044BD">
            <w:pPr>
              <w:jc w:val="center"/>
              <w:rPr>
                <w:color w:val="0070C0"/>
                <w:szCs w:val="20"/>
                <w:lang w:eastAsia="pt-BR"/>
              </w:rPr>
            </w:pPr>
          </w:p>
        </w:tc>
      </w:tr>
      <w:tr w:rsidR="00A96702" w:rsidRPr="00990FD6" w14:paraId="1DE1E8F0" w14:textId="77777777" w:rsidTr="00E044BD">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5B729FB" w14:textId="77777777" w:rsidR="00A96702" w:rsidRPr="00990FD6" w:rsidRDefault="00A96702" w:rsidP="00E044BD">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6ED26E4D" w14:textId="77777777" w:rsidR="00A96702" w:rsidRPr="00990FD6" w:rsidRDefault="00A96702" w:rsidP="00E044BD">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9DE844C"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0886290F" w14:textId="77777777" w:rsidR="00A96702" w:rsidRPr="00990FD6" w:rsidRDefault="00A96702" w:rsidP="00E044BD">
            <w:pPr>
              <w:jc w:val="center"/>
              <w:rPr>
                <w:color w:val="0070C0"/>
                <w:szCs w:val="20"/>
                <w:lang w:eastAsia="pt-BR"/>
              </w:rPr>
            </w:pPr>
          </w:p>
        </w:tc>
      </w:tr>
      <w:tr w:rsidR="00A96702" w:rsidRPr="00990FD6" w14:paraId="04C63B2E"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7EB1F369" w14:textId="77777777" w:rsidR="00A96702" w:rsidRPr="00990FD6" w:rsidRDefault="00A96702" w:rsidP="00E044BD">
            <w:pPr>
              <w:jc w:val="center"/>
              <w:rPr>
                <w:bCs/>
                <w:szCs w:val="20"/>
                <w:lang w:eastAsia="pt-BR"/>
              </w:rPr>
            </w:pPr>
            <w:r w:rsidRPr="00990FD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14:paraId="0BD3F424" w14:textId="77777777" w:rsidR="00A96702" w:rsidRPr="00990FD6" w:rsidRDefault="00A96702" w:rsidP="00E044BD">
            <w:pPr>
              <w:rPr>
                <w:bCs/>
                <w:szCs w:val="20"/>
                <w:lang w:eastAsia="pt-BR"/>
              </w:rPr>
            </w:pPr>
            <w:r w:rsidRPr="00990FD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14:paraId="5D49B941" w14:textId="2E83435A" w:rsidR="00A96702" w:rsidRPr="00990FD6" w:rsidRDefault="00A96702" w:rsidP="00E044BD">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7054EAF2" w14:textId="77777777" w:rsidR="00A96702" w:rsidRPr="00990FD6" w:rsidRDefault="00A96702" w:rsidP="00E044BD">
            <w:pPr>
              <w:jc w:val="center"/>
              <w:rPr>
                <w:bCs/>
                <w:color w:val="0070C0"/>
                <w:szCs w:val="20"/>
                <w:lang w:eastAsia="pt-BR"/>
              </w:rPr>
            </w:pPr>
          </w:p>
        </w:tc>
      </w:tr>
      <w:tr w:rsidR="00A96702" w:rsidRPr="00990FD6" w14:paraId="671E75AD"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3D91187" w14:textId="77777777" w:rsidR="00A96702" w:rsidRPr="00990FD6" w:rsidRDefault="00A96702" w:rsidP="00E044BD">
            <w:pPr>
              <w:jc w:val="center"/>
              <w:rPr>
                <w:szCs w:val="20"/>
                <w:lang w:eastAsia="pt-BR"/>
              </w:rPr>
            </w:pPr>
            <w:r w:rsidRPr="00990FD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14:paraId="79823C42" w14:textId="77777777" w:rsidR="00A96702" w:rsidRPr="00990FD6" w:rsidRDefault="00A96702" w:rsidP="00E044BD">
            <w:pPr>
              <w:rPr>
                <w:szCs w:val="20"/>
                <w:lang w:eastAsia="pt-BR"/>
              </w:rPr>
            </w:pPr>
            <w:r w:rsidRPr="00990FD6">
              <w:rPr>
                <w:szCs w:val="20"/>
                <w:lang w:eastAsia="pt-BR"/>
              </w:rPr>
              <w:t>ISS</w:t>
            </w:r>
          </w:p>
        </w:tc>
        <w:tc>
          <w:tcPr>
            <w:tcW w:w="2095" w:type="dxa"/>
            <w:tcBorders>
              <w:top w:val="nil"/>
              <w:left w:val="nil"/>
              <w:bottom w:val="nil"/>
              <w:right w:val="single" w:sz="4" w:space="0" w:color="auto"/>
            </w:tcBorders>
            <w:shd w:val="clear" w:color="auto" w:fill="auto"/>
            <w:noWrap/>
            <w:vAlign w:val="center"/>
          </w:tcPr>
          <w:p w14:paraId="144EB67A" w14:textId="7CBB952E"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2ABB1B99" w14:textId="77777777" w:rsidR="00A96702" w:rsidRPr="00990FD6" w:rsidRDefault="00A96702" w:rsidP="00E044BD">
            <w:pPr>
              <w:jc w:val="center"/>
              <w:rPr>
                <w:color w:val="0070C0"/>
                <w:szCs w:val="20"/>
                <w:lang w:eastAsia="pt-BR"/>
              </w:rPr>
            </w:pPr>
          </w:p>
        </w:tc>
      </w:tr>
      <w:tr w:rsidR="00A96702" w:rsidRPr="00990FD6" w14:paraId="5DFF30BE"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1695576D" w14:textId="77777777" w:rsidR="00A96702" w:rsidRPr="00990FD6" w:rsidRDefault="00A96702" w:rsidP="00E044BD">
            <w:pPr>
              <w:jc w:val="center"/>
              <w:rPr>
                <w:szCs w:val="20"/>
                <w:lang w:eastAsia="pt-BR"/>
              </w:rPr>
            </w:pPr>
            <w:r>
              <w:rPr>
                <w:szCs w:val="20"/>
                <w:lang w:eastAsia="pt-BR"/>
              </w:rPr>
              <w:t>2.2</w:t>
            </w:r>
          </w:p>
        </w:tc>
        <w:tc>
          <w:tcPr>
            <w:tcW w:w="3958" w:type="dxa"/>
            <w:tcBorders>
              <w:top w:val="nil"/>
              <w:left w:val="nil"/>
              <w:bottom w:val="nil"/>
              <w:right w:val="single" w:sz="4" w:space="0" w:color="auto"/>
            </w:tcBorders>
            <w:shd w:val="clear" w:color="auto" w:fill="auto"/>
            <w:noWrap/>
            <w:vAlign w:val="center"/>
            <w:hideMark/>
          </w:tcPr>
          <w:p w14:paraId="7A47A173" w14:textId="77777777" w:rsidR="00A96702" w:rsidRPr="00990FD6" w:rsidRDefault="00A96702" w:rsidP="00E044BD">
            <w:pPr>
              <w:rPr>
                <w:szCs w:val="20"/>
                <w:lang w:eastAsia="pt-BR"/>
              </w:rPr>
            </w:pPr>
            <w:r w:rsidRPr="00990FD6">
              <w:rPr>
                <w:szCs w:val="20"/>
                <w:lang w:eastAsia="pt-BR"/>
              </w:rPr>
              <w:t>PIS</w:t>
            </w:r>
          </w:p>
        </w:tc>
        <w:tc>
          <w:tcPr>
            <w:tcW w:w="2095" w:type="dxa"/>
            <w:tcBorders>
              <w:top w:val="nil"/>
              <w:left w:val="nil"/>
              <w:bottom w:val="nil"/>
              <w:right w:val="single" w:sz="4" w:space="0" w:color="auto"/>
            </w:tcBorders>
            <w:shd w:val="clear" w:color="auto" w:fill="auto"/>
            <w:noWrap/>
            <w:vAlign w:val="center"/>
          </w:tcPr>
          <w:p w14:paraId="2909A31A" w14:textId="4356FC79"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71C2ECB1" w14:textId="77777777" w:rsidR="00A96702" w:rsidRPr="00990FD6" w:rsidRDefault="00A96702" w:rsidP="00E044BD">
            <w:pPr>
              <w:jc w:val="center"/>
              <w:rPr>
                <w:color w:val="0070C0"/>
                <w:szCs w:val="20"/>
                <w:lang w:eastAsia="pt-BR"/>
              </w:rPr>
            </w:pPr>
          </w:p>
        </w:tc>
      </w:tr>
      <w:tr w:rsidR="00A96702" w:rsidRPr="00990FD6" w14:paraId="52C70057"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1FDDF56" w14:textId="77777777" w:rsidR="00A96702" w:rsidRPr="00990FD6" w:rsidRDefault="00A96702" w:rsidP="00E044BD">
            <w:pPr>
              <w:jc w:val="center"/>
              <w:rPr>
                <w:szCs w:val="20"/>
                <w:lang w:eastAsia="pt-BR"/>
              </w:rPr>
            </w:pPr>
            <w:r w:rsidRPr="00990FD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14:paraId="236DB8D1" w14:textId="77777777" w:rsidR="00A96702" w:rsidRPr="00990FD6" w:rsidRDefault="00A96702" w:rsidP="00E044BD">
            <w:pPr>
              <w:rPr>
                <w:szCs w:val="20"/>
                <w:lang w:eastAsia="pt-BR"/>
              </w:rPr>
            </w:pPr>
            <w:proofErr w:type="spellStart"/>
            <w:r w:rsidRPr="00990FD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tcPr>
          <w:p w14:paraId="4357E3D8" w14:textId="7B20840C"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1DCCBEF8" w14:textId="77777777" w:rsidR="00A96702" w:rsidRPr="00990FD6" w:rsidRDefault="00A96702" w:rsidP="00E044BD">
            <w:pPr>
              <w:jc w:val="center"/>
              <w:rPr>
                <w:color w:val="0070C0"/>
                <w:szCs w:val="20"/>
                <w:lang w:eastAsia="pt-BR"/>
              </w:rPr>
            </w:pPr>
          </w:p>
        </w:tc>
      </w:tr>
      <w:tr w:rsidR="00A96702" w:rsidRPr="00990FD6" w14:paraId="673C373D"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764F80D" w14:textId="77777777" w:rsidR="00A96702" w:rsidRPr="00990FD6" w:rsidRDefault="00A96702" w:rsidP="00E044BD">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378CDA86" w14:textId="77777777" w:rsidR="00A96702" w:rsidRPr="00990FD6" w:rsidRDefault="00A96702" w:rsidP="00E044BD">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31A80B51"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16C6E497" w14:textId="77777777" w:rsidR="00A96702" w:rsidRPr="00990FD6" w:rsidRDefault="00A96702" w:rsidP="00E044BD">
            <w:pPr>
              <w:jc w:val="center"/>
              <w:rPr>
                <w:color w:val="0070C0"/>
                <w:szCs w:val="20"/>
                <w:lang w:eastAsia="pt-BR"/>
              </w:rPr>
            </w:pPr>
          </w:p>
        </w:tc>
      </w:tr>
      <w:tr w:rsidR="00A96702" w:rsidRPr="00990FD6" w14:paraId="63EFBA13"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0C201CD2" w14:textId="77777777" w:rsidR="00A96702" w:rsidRPr="00990FD6" w:rsidRDefault="00A96702" w:rsidP="00E044BD">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46FE48DB" w14:textId="77777777" w:rsidR="00A96702" w:rsidRPr="00990FD6" w:rsidRDefault="00A96702" w:rsidP="00E044BD">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243DC59D"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70D2D985" w14:textId="77777777" w:rsidR="00A96702" w:rsidRPr="00990FD6" w:rsidRDefault="00A96702" w:rsidP="00E044BD">
            <w:pPr>
              <w:jc w:val="center"/>
              <w:rPr>
                <w:color w:val="0070C0"/>
                <w:szCs w:val="20"/>
                <w:lang w:eastAsia="pt-BR"/>
              </w:rPr>
            </w:pPr>
          </w:p>
        </w:tc>
      </w:tr>
      <w:tr w:rsidR="00A96702" w:rsidRPr="00990FD6" w14:paraId="039BA34C" w14:textId="77777777" w:rsidTr="00DC3A1F">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14:paraId="7EC2675B" w14:textId="77777777" w:rsidR="00A96702" w:rsidRPr="00990FD6" w:rsidRDefault="00A96702" w:rsidP="00E044BD">
            <w:pPr>
              <w:jc w:val="center"/>
              <w:rPr>
                <w:bCs/>
                <w:szCs w:val="20"/>
                <w:lang w:eastAsia="pt-BR"/>
              </w:rPr>
            </w:pPr>
            <w:r w:rsidRPr="00990FD6">
              <w:rPr>
                <w:bCs/>
                <w:szCs w:val="20"/>
                <w:lang w:eastAsia="pt-BR"/>
              </w:rPr>
              <w:t>3</w:t>
            </w:r>
          </w:p>
        </w:tc>
        <w:tc>
          <w:tcPr>
            <w:tcW w:w="3958" w:type="dxa"/>
            <w:tcBorders>
              <w:top w:val="nil"/>
              <w:left w:val="nil"/>
              <w:bottom w:val="nil"/>
              <w:right w:val="single" w:sz="4" w:space="0" w:color="auto"/>
            </w:tcBorders>
            <w:shd w:val="clear" w:color="auto" w:fill="auto"/>
            <w:vAlign w:val="center"/>
            <w:hideMark/>
          </w:tcPr>
          <w:p w14:paraId="030402F3" w14:textId="77777777" w:rsidR="00A96702" w:rsidRPr="00990FD6" w:rsidRDefault="00A96702" w:rsidP="00E044BD">
            <w:pPr>
              <w:jc w:val="left"/>
              <w:rPr>
                <w:bCs/>
                <w:szCs w:val="20"/>
                <w:lang w:eastAsia="pt-BR"/>
              </w:rPr>
            </w:pPr>
            <w:r w:rsidRPr="00990FD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tcPr>
          <w:p w14:paraId="4BF1E58A"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19FFC0FF" w14:textId="2976B540" w:rsidR="00A96702" w:rsidRPr="00990FD6" w:rsidRDefault="00A96702" w:rsidP="00E044BD">
            <w:pPr>
              <w:jc w:val="center"/>
              <w:rPr>
                <w:bCs/>
                <w:color w:val="0070C0"/>
                <w:szCs w:val="20"/>
                <w:lang w:eastAsia="pt-BR"/>
              </w:rPr>
            </w:pPr>
          </w:p>
        </w:tc>
      </w:tr>
      <w:tr w:rsidR="00A96702" w:rsidRPr="00990FD6" w14:paraId="45C1F55E"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04D457FB" w14:textId="77777777" w:rsidR="00A96702" w:rsidRPr="00990FD6" w:rsidRDefault="00A96702" w:rsidP="00E044BD">
            <w:pPr>
              <w:jc w:val="center"/>
              <w:rPr>
                <w:szCs w:val="20"/>
                <w:lang w:eastAsia="pt-BR"/>
              </w:rPr>
            </w:pPr>
            <w:r w:rsidRPr="00990FD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14:paraId="613FE297" w14:textId="77777777" w:rsidR="00A96702" w:rsidRPr="00990FD6" w:rsidRDefault="00A96702" w:rsidP="00E044BD">
            <w:pPr>
              <w:rPr>
                <w:szCs w:val="20"/>
                <w:lang w:eastAsia="pt-BR"/>
              </w:rPr>
            </w:pPr>
            <w:r w:rsidRPr="00990FD6">
              <w:rPr>
                <w:szCs w:val="20"/>
                <w:lang w:eastAsia="pt-BR"/>
              </w:rPr>
              <w:t>Risco (R)</w:t>
            </w:r>
          </w:p>
        </w:tc>
        <w:tc>
          <w:tcPr>
            <w:tcW w:w="2095" w:type="dxa"/>
            <w:tcBorders>
              <w:top w:val="nil"/>
              <w:left w:val="nil"/>
              <w:bottom w:val="nil"/>
              <w:right w:val="single" w:sz="4" w:space="0" w:color="auto"/>
            </w:tcBorders>
            <w:shd w:val="clear" w:color="auto" w:fill="auto"/>
            <w:noWrap/>
            <w:vAlign w:val="center"/>
          </w:tcPr>
          <w:p w14:paraId="6AE4B3B6"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2CF4CCB" w14:textId="4A141983" w:rsidR="00A96702" w:rsidRPr="00990FD6" w:rsidRDefault="00A96702" w:rsidP="00E044BD">
            <w:pPr>
              <w:jc w:val="center"/>
              <w:rPr>
                <w:color w:val="0070C0"/>
                <w:szCs w:val="20"/>
                <w:lang w:eastAsia="pt-BR"/>
              </w:rPr>
            </w:pPr>
          </w:p>
        </w:tc>
      </w:tr>
      <w:tr w:rsidR="00A96702" w:rsidRPr="00990FD6" w14:paraId="66ECF42C"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3CEEE706" w14:textId="77777777" w:rsidR="00A96702" w:rsidRPr="00990FD6" w:rsidRDefault="00A96702" w:rsidP="00E044BD">
            <w:pPr>
              <w:jc w:val="center"/>
              <w:rPr>
                <w:szCs w:val="20"/>
                <w:lang w:eastAsia="pt-BR"/>
              </w:rPr>
            </w:pPr>
            <w:r w:rsidRPr="00990FD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14:paraId="34219CC9" w14:textId="0B385432" w:rsidR="00A96702" w:rsidRPr="00990FD6" w:rsidRDefault="00A96702" w:rsidP="00E044BD">
            <w:pPr>
              <w:rPr>
                <w:szCs w:val="20"/>
                <w:lang w:eastAsia="pt-BR"/>
              </w:rPr>
            </w:pPr>
            <w:r w:rsidRPr="00990FD6">
              <w:rPr>
                <w:szCs w:val="20"/>
                <w:lang w:eastAsia="pt-BR"/>
              </w:rPr>
              <w:t>Seguro (S)</w:t>
            </w:r>
            <w:r w:rsidR="00DC3A1F">
              <w:rPr>
                <w:szCs w:val="20"/>
                <w:lang w:eastAsia="pt-BR"/>
              </w:rPr>
              <w:t xml:space="preserve"> e </w:t>
            </w:r>
            <w:r w:rsidR="00DC3A1F" w:rsidRPr="00990FD6">
              <w:rPr>
                <w:szCs w:val="20"/>
                <w:lang w:eastAsia="pt-BR"/>
              </w:rPr>
              <w:t>Garantias (G)</w:t>
            </w:r>
          </w:p>
        </w:tc>
        <w:tc>
          <w:tcPr>
            <w:tcW w:w="2095" w:type="dxa"/>
            <w:tcBorders>
              <w:top w:val="nil"/>
              <w:left w:val="nil"/>
              <w:bottom w:val="nil"/>
              <w:right w:val="single" w:sz="4" w:space="0" w:color="auto"/>
            </w:tcBorders>
            <w:shd w:val="clear" w:color="auto" w:fill="auto"/>
            <w:noWrap/>
            <w:vAlign w:val="center"/>
          </w:tcPr>
          <w:p w14:paraId="08888910"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78FEED92" w14:textId="00239873" w:rsidR="00A96702" w:rsidRPr="00990FD6" w:rsidRDefault="00A96702" w:rsidP="00E044BD">
            <w:pPr>
              <w:jc w:val="center"/>
              <w:rPr>
                <w:color w:val="0070C0"/>
                <w:szCs w:val="20"/>
                <w:lang w:eastAsia="pt-BR"/>
              </w:rPr>
            </w:pPr>
          </w:p>
        </w:tc>
      </w:tr>
      <w:tr w:rsidR="00A96702" w:rsidRPr="00990FD6" w14:paraId="278FABB9"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2B6018D2" w14:textId="43E0995D" w:rsidR="00A96702" w:rsidRPr="00990FD6" w:rsidRDefault="00A96702" w:rsidP="00E044BD">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20A50C27" w14:textId="0A09A403" w:rsidR="00A96702" w:rsidRPr="00990FD6" w:rsidRDefault="00A96702" w:rsidP="00E044BD">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6D0022A"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24F008D5" w14:textId="709C2FCB" w:rsidR="00A96702" w:rsidRPr="00990FD6" w:rsidRDefault="00A96702" w:rsidP="00E044BD">
            <w:pPr>
              <w:jc w:val="center"/>
              <w:rPr>
                <w:color w:val="0070C0"/>
                <w:szCs w:val="20"/>
                <w:lang w:eastAsia="pt-BR"/>
              </w:rPr>
            </w:pPr>
          </w:p>
        </w:tc>
      </w:tr>
      <w:tr w:rsidR="00A96702" w:rsidRPr="00990FD6" w14:paraId="4CA737CB"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4DBB919A" w14:textId="77777777" w:rsidR="00A96702" w:rsidRPr="00990FD6" w:rsidRDefault="00A96702" w:rsidP="00E044BD">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2FCDA008" w14:textId="77777777" w:rsidR="00A96702" w:rsidRPr="00990FD6" w:rsidRDefault="00A96702" w:rsidP="00E044BD">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E8119A3"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9C16E0A" w14:textId="77777777" w:rsidR="00A96702" w:rsidRPr="00990FD6" w:rsidRDefault="00A96702" w:rsidP="00E044BD">
            <w:pPr>
              <w:jc w:val="center"/>
              <w:rPr>
                <w:color w:val="0070C0"/>
                <w:szCs w:val="20"/>
                <w:lang w:eastAsia="pt-BR"/>
              </w:rPr>
            </w:pPr>
          </w:p>
        </w:tc>
      </w:tr>
      <w:tr w:rsidR="00A96702" w:rsidRPr="00990FD6" w14:paraId="11A0CD98" w14:textId="77777777" w:rsidTr="00E044BD">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6144F7F" w14:textId="77777777" w:rsidR="00A96702" w:rsidRPr="00990FD6" w:rsidRDefault="00A96702" w:rsidP="00E044BD">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143A926E" w14:textId="77777777" w:rsidR="00A96702" w:rsidRPr="00990FD6" w:rsidRDefault="00A96702" w:rsidP="00E044BD">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261050E4"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5AFC06E1" w14:textId="77777777" w:rsidR="00A96702" w:rsidRPr="00990FD6" w:rsidRDefault="00A96702" w:rsidP="00E044BD">
            <w:pPr>
              <w:jc w:val="center"/>
              <w:rPr>
                <w:color w:val="0070C0"/>
                <w:szCs w:val="20"/>
                <w:lang w:eastAsia="pt-BR"/>
              </w:rPr>
            </w:pPr>
          </w:p>
        </w:tc>
      </w:tr>
      <w:tr w:rsidR="00A96702" w:rsidRPr="00990FD6" w14:paraId="6928E086"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60FBEA40" w14:textId="77777777" w:rsidR="00A96702" w:rsidRPr="00990FD6" w:rsidRDefault="00A96702" w:rsidP="00E044BD">
            <w:pPr>
              <w:jc w:val="center"/>
              <w:rPr>
                <w:bCs/>
                <w:szCs w:val="20"/>
                <w:lang w:eastAsia="pt-BR"/>
              </w:rPr>
            </w:pPr>
            <w:r w:rsidRPr="00990FD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14:paraId="3B5695A2" w14:textId="77777777" w:rsidR="00A96702" w:rsidRPr="00990FD6" w:rsidRDefault="00A96702" w:rsidP="00E044BD">
            <w:pPr>
              <w:rPr>
                <w:bCs/>
                <w:szCs w:val="20"/>
                <w:lang w:eastAsia="pt-BR"/>
              </w:rPr>
            </w:pPr>
            <w:r w:rsidRPr="00990FD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14:paraId="03B72F69"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25A29488" w14:textId="32E26B8B" w:rsidR="00A96702" w:rsidRPr="00990FD6" w:rsidRDefault="00A96702" w:rsidP="00E044BD">
            <w:pPr>
              <w:jc w:val="center"/>
              <w:rPr>
                <w:bCs/>
                <w:color w:val="0070C0"/>
                <w:szCs w:val="20"/>
                <w:lang w:eastAsia="pt-BR"/>
              </w:rPr>
            </w:pPr>
          </w:p>
        </w:tc>
      </w:tr>
      <w:tr w:rsidR="00A96702" w:rsidRPr="00990FD6" w14:paraId="5BCD5EC3"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603A5A95" w14:textId="77777777" w:rsidR="00A96702" w:rsidRPr="00990FD6" w:rsidRDefault="00A96702" w:rsidP="00E044BD">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14:paraId="39B1E12B" w14:textId="77777777" w:rsidR="00A96702" w:rsidRPr="00990FD6" w:rsidRDefault="00A96702" w:rsidP="00E044BD">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817FCB1"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B461CD8" w14:textId="77777777" w:rsidR="00A96702" w:rsidRPr="00990FD6" w:rsidRDefault="00A96702" w:rsidP="00E044BD">
            <w:pPr>
              <w:jc w:val="center"/>
              <w:rPr>
                <w:color w:val="0070C0"/>
                <w:szCs w:val="20"/>
                <w:lang w:eastAsia="pt-BR"/>
              </w:rPr>
            </w:pPr>
          </w:p>
        </w:tc>
      </w:tr>
      <w:tr w:rsidR="00A96702" w:rsidRPr="00990FD6" w14:paraId="6D94E8F4" w14:textId="77777777" w:rsidTr="00E044BD">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0B945F0" w14:textId="77777777" w:rsidR="00A96702" w:rsidRPr="00990FD6" w:rsidRDefault="00A96702" w:rsidP="00E044BD">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EBD05FF" w14:textId="77777777" w:rsidR="00A96702" w:rsidRPr="00990FD6" w:rsidRDefault="00A96702" w:rsidP="00E044BD">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49BBA38" w14:textId="77777777" w:rsidR="00A96702" w:rsidRPr="00990FD6" w:rsidRDefault="00A96702" w:rsidP="00E044BD">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5439AC2" w14:textId="77777777" w:rsidR="00A96702" w:rsidRPr="00990FD6" w:rsidRDefault="00A96702" w:rsidP="00E044BD">
            <w:pPr>
              <w:jc w:val="center"/>
              <w:rPr>
                <w:color w:val="0070C0"/>
                <w:szCs w:val="20"/>
                <w:lang w:eastAsia="pt-BR"/>
              </w:rPr>
            </w:pPr>
          </w:p>
        </w:tc>
      </w:tr>
      <w:tr w:rsidR="00A96702" w:rsidRPr="00990FD6" w14:paraId="78385EB4" w14:textId="77777777" w:rsidTr="00DC3A1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14:paraId="04B9C8BD" w14:textId="77777777" w:rsidR="00A96702" w:rsidRPr="00990FD6" w:rsidRDefault="00A96702" w:rsidP="00E044BD">
            <w:pPr>
              <w:jc w:val="center"/>
              <w:rPr>
                <w:bCs/>
                <w:szCs w:val="20"/>
                <w:lang w:eastAsia="pt-BR"/>
              </w:rPr>
            </w:pPr>
            <w:r w:rsidRPr="00990FD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14:paraId="6656A3F2" w14:textId="77777777" w:rsidR="00A96702" w:rsidRPr="00990FD6" w:rsidRDefault="00A96702" w:rsidP="00E044BD">
            <w:pPr>
              <w:rPr>
                <w:bCs/>
                <w:szCs w:val="20"/>
                <w:lang w:eastAsia="pt-BR"/>
              </w:rPr>
            </w:pPr>
            <w:r w:rsidRPr="00990FD6">
              <w:rPr>
                <w:bCs/>
                <w:szCs w:val="20"/>
                <w:lang w:eastAsia="pt-BR"/>
              </w:rPr>
              <w:t>LUCRO (L)</w:t>
            </w:r>
          </w:p>
        </w:tc>
        <w:tc>
          <w:tcPr>
            <w:tcW w:w="2095" w:type="dxa"/>
            <w:tcBorders>
              <w:top w:val="nil"/>
              <w:left w:val="nil"/>
              <w:bottom w:val="nil"/>
              <w:right w:val="nil"/>
            </w:tcBorders>
            <w:shd w:val="clear" w:color="auto" w:fill="auto"/>
            <w:noWrap/>
            <w:vAlign w:val="center"/>
          </w:tcPr>
          <w:p w14:paraId="24DC57FA" w14:textId="77777777" w:rsidR="00A96702" w:rsidRPr="00990FD6" w:rsidRDefault="00A96702" w:rsidP="00E044BD">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3427DC3A" w14:textId="334491D5" w:rsidR="00A96702" w:rsidRPr="00990FD6" w:rsidRDefault="00A96702" w:rsidP="00E044BD">
            <w:pPr>
              <w:jc w:val="center"/>
              <w:rPr>
                <w:bCs/>
                <w:color w:val="0070C0"/>
                <w:szCs w:val="20"/>
                <w:lang w:eastAsia="pt-BR"/>
              </w:rPr>
            </w:pPr>
          </w:p>
        </w:tc>
      </w:tr>
      <w:tr w:rsidR="00A96702" w:rsidRPr="00990FD6" w14:paraId="46990C22" w14:textId="77777777" w:rsidTr="00DC3A1F">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14:paraId="25962417" w14:textId="77777777" w:rsidR="00A96702" w:rsidRPr="00990FD6" w:rsidRDefault="00A96702" w:rsidP="00E044BD">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14:paraId="0BF35436" w14:textId="77777777" w:rsidR="00A96702" w:rsidRPr="00990FD6" w:rsidRDefault="00A96702" w:rsidP="00E044BD">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tcPr>
          <w:p w14:paraId="10F24488" w14:textId="77777777" w:rsidR="00A96702" w:rsidRPr="00990FD6" w:rsidRDefault="00A96702" w:rsidP="00E044BD">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tcPr>
          <w:p w14:paraId="393BCFA0" w14:textId="77777777" w:rsidR="00A96702" w:rsidRPr="00990FD6" w:rsidRDefault="00A96702" w:rsidP="00E044BD">
            <w:pPr>
              <w:jc w:val="center"/>
              <w:rPr>
                <w:color w:val="0070C0"/>
                <w:szCs w:val="20"/>
                <w:lang w:eastAsia="pt-BR"/>
              </w:rPr>
            </w:pPr>
          </w:p>
        </w:tc>
      </w:tr>
      <w:tr w:rsidR="00A96702" w:rsidRPr="00990FD6" w14:paraId="79C1F490" w14:textId="77777777" w:rsidTr="00E044BD">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35A7A" w14:textId="2CAAD4D7" w:rsidR="00A96702" w:rsidRPr="00990FD6" w:rsidRDefault="00A96702" w:rsidP="00E044BD">
            <w:pPr>
              <w:jc w:val="center"/>
              <w:rPr>
                <w:bCs/>
                <w:szCs w:val="20"/>
                <w:lang w:eastAsia="pt-BR"/>
              </w:rPr>
            </w:pPr>
            <w:r w:rsidRPr="00990FD6">
              <w:rPr>
                <w:bCs/>
                <w:szCs w:val="20"/>
                <w:lang w:eastAsia="pt-BR"/>
              </w:rPr>
              <w:t>BDI* (%)</w:t>
            </w:r>
            <w:r w:rsidR="00DC3A1F">
              <w:rPr>
                <w:bCs/>
                <w:szCs w:val="20"/>
                <w:lang w:eastAsia="pt-BR"/>
              </w:rPr>
              <w:t xml:space="preserve"> </w:t>
            </w:r>
            <w:r w:rsidRPr="00990FD6">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2EA43" w14:textId="689B6627" w:rsidR="00A96702" w:rsidRPr="00990FD6" w:rsidRDefault="00A96702" w:rsidP="00E044BD">
            <w:pPr>
              <w:jc w:val="center"/>
              <w:rPr>
                <w:bCs/>
                <w:color w:val="0070C0"/>
                <w:szCs w:val="20"/>
                <w:lang w:eastAsia="pt-BR"/>
              </w:rPr>
            </w:pPr>
          </w:p>
        </w:tc>
      </w:tr>
    </w:tbl>
    <w:p w14:paraId="20D02BA1" w14:textId="77777777" w:rsidR="00A96702" w:rsidRPr="00990FD6" w:rsidRDefault="00A96702" w:rsidP="00A96702">
      <w:pPr>
        <w:rPr>
          <w:szCs w:val="20"/>
        </w:rPr>
      </w:pPr>
    </w:p>
    <w:p w14:paraId="53D4CE52" w14:textId="77777777" w:rsidR="00A96702" w:rsidRPr="00990FD6" w:rsidRDefault="00A96702" w:rsidP="00A96702">
      <w:pPr>
        <w:rPr>
          <w:szCs w:val="20"/>
        </w:rPr>
      </w:pPr>
    </w:p>
    <w:p w14:paraId="25FBFFED" w14:textId="54F4FEFC" w:rsidR="00A96702" w:rsidRPr="00990FD6" w:rsidRDefault="00A96702" w:rsidP="00A96702">
      <w:pPr>
        <w:rPr>
          <w:szCs w:val="20"/>
        </w:rPr>
      </w:pPr>
    </w:p>
    <w:sectPr w:rsidR="00A96702" w:rsidRPr="00990FD6" w:rsidSect="00C80D9D">
      <w:headerReference w:type="default" r:id="rId8"/>
      <w:footerReference w:type="default" r:id="rId9"/>
      <w:pgSz w:w="11906" w:h="16838"/>
      <w:pgMar w:top="1760" w:right="902" w:bottom="1418" w:left="1418" w:header="79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002D0" w14:textId="77777777" w:rsidR="00231CFE" w:rsidRDefault="00231CFE" w:rsidP="00A507E3">
      <w:r>
        <w:separator/>
      </w:r>
    </w:p>
  </w:endnote>
  <w:endnote w:type="continuationSeparator" w:id="0">
    <w:p w14:paraId="1817B489" w14:textId="77777777" w:rsidR="00231CFE" w:rsidRDefault="00231CF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938545"/>
      <w:docPartObj>
        <w:docPartGallery w:val="Page Numbers (Bottom of Page)"/>
        <w:docPartUnique/>
      </w:docPartObj>
    </w:sdtPr>
    <w:sdtEndPr/>
    <w:sdtContent>
      <w:p w14:paraId="4D17864C" w14:textId="77777777" w:rsidR="00464044" w:rsidRDefault="00464044">
        <w:pPr>
          <w:pStyle w:val="Rodap"/>
          <w:jc w:val="right"/>
        </w:pPr>
        <w:r>
          <w:fldChar w:fldCharType="begin"/>
        </w:r>
        <w:r>
          <w:instrText>PAGE   \* MERGEFORMAT</w:instrText>
        </w:r>
        <w:r>
          <w:fldChar w:fldCharType="separate"/>
        </w:r>
        <w:r w:rsidR="00791DFA">
          <w:rPr>
            <w:noProof/>
          </w:rPr>
          <w:t>57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2AA70" w14:textId="77777777" w:rsidR="00231CFE" w:rsidRDefault="00231CFE" w:rsidP="00A507E3">
      <w:r>
        <w:separator/>
      </w:r>
    </w:p>
  </w:footnote>
  <w:footnote w:type="continuationSeparator" w:id="0">
    <w:p w14:paraId="48B7F0EC" w14:textId="77777777" w:rsidR="00231CFE" w:rsidRDefault="00231CFE"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464044" w:rsidRPr="004D2710" w14:paraId="56D31554" w14:textId="77777777" w:rsidTr="004D2710">
      <w:tc>
        <w:tcPr>
          <w:tcW w:w="2552" w:type="dxa"/>
          <w:vAlign w:val="center"/>
        </w:tcPr>
        <w:p w14:paraId="6369726B" w14:textId="77777777" w:rsidR="00464044" w:rsidRPr="004D2710" w:rsidRDefault="00464044" w:rsidP="004D2710">
          <w:pPr>
            <w:pStyle w:val="Cabealho"/>
            <w:jc w:val="center"/>
            <w:rPr>
              <w:sz w:val="24"/>
            </w:rPr>
          </w:pPr>
          <w:r>
            <w:rPr>
              <w:noProof/>
              <w:lang w:eastAsia="pt-BR"/>
            </w:rPr>
            <w:drawing>
              <wp:inline distT="0" distB="0" distL="0" distR="0" wp14:anchorId="1003A32C" wp14:editId="76978B73">
                <wp:extent cx="1449781" cy="451338"/>
                <wp:effectExtent l="0" t="0" r="0" b="635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5F575C4B" w14:textId="77777777" w:rsidR="00464044" w:rsidRPr="00DC6128" w:rsidRDefault="00464044" w:rsidP="004D2710">
          <w:pPr>
            <w:pStyle w:val="Cabealho"/>
            <w:jc w:val="left"/>
            <w:rPr>
              <w:b/>
              <w:szCs w:val="20"/>
            </w:rPr>
          </w:pPr>
          <w:r w:rsidRPr="00DC6128">
            <w:rPr>
              <w:b/>
              <w:szCs w:val="20"/>
            </w:rPr>
            <w:t>Ministério do Desenvolvimento Regional</w:t>
          </w:r>
        </w:p>
        <w:p w14:paraId="357C98E4" w14:textId="77777777" w:rsidR="00464044" w:rsidRPr="00DC6128" w:rsidRDefault="00464044" w:rsidP="004D2710">
          <w:pPr>
            <w:pStyle w:val="Cabealho"/>
            <w:jc w:val="left"/>
            <w:rPr>
              <w:b/>
              <w:szCs w:val="20"/>
            </w:rPr>
          </w:pPr>
          <w:r w:rsidRPr="00DC6128">
            <w:rPr>
              <w:b/>
              <w:szCs w:val="20"/>
            </w:rPr>
            <w:t>Companhia de Desenvolvimento dos Vales do São Francisco e do Parnaíba</w:t>
          </w:r>
        </w:p>
        <w:p w14:paraId="08022F09" w14:textId="77777777" w:rsidR="00464044" w:rsidRPr="004D2710" w:rsidRDefault="00464044" w:rsidP="004D2710">
          <w:pPr>
            <w:pStyle w:val="Cabealho"/>
            <w:jc w:val="left"/>
            <w:rPr>
              <w:sz w:val="24"/>
            </w:rPr>
          </w:pPr>
          <w:r w:rsidRPr="00DC6128">
            <w:rPr>
              <w:b/>
              <w:szCs w:val="20"/>
            </w:rPr>
            <w:t>Área de</w:t>
          </w:r>
          <w:r w:rsidRPr="005B7317">
            <w:rPr>
              <w:b/>
            </w:rPr>
            <w:t xml:space="preserve"> _________________________________</w:t>
          </w:r>
        </w:p>
      </w:tc>
    </w:tr>
  </w:tbl>
  <w:p w14:paraId="7AE62608" w14:textId="77777777" w:rsidR="00464044" w:rsidRPr="00A507E3" w:rsidRDefault="00464044" w:rsidP="004D2710">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1A9C269C"/>
    <w:lvl w:ilvl="0" w:tplc="B20AA6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267AD4"/>
    <w:multiLevelType w:val="hybridMultilevel"/>
    <w:tmpl w:val="E7C63E66"/>
    <w:lvl w:ilvl="0" w:tplc="3BB88BC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0720B5B"/>
    <w:multiLevelType w:val="hybridMultilevel"/>
    <w:tmpl w:val="C9C6339C"/>
    <w:lvl w:ilvl="0" w:tplc="9BD8464A">
      <w:start w:val="1"/>
      <w:numFmt w:val="lowerLetter"/>
      <w:lvlText w:val="%1)"/>
      <w:lvlJc w:val="left"/>
      <w:pPr>
        <w:ind w:left="1211" w:hanging="360"/>
      </w:pPr>
      <w:rPr>
        <w:rFonts w:ascii="Arial" w:hAnsi="Arial" w:cs="Arial" w:hint="default"/>
        <w:b w:val="0"/>
        <w:i w:val="0"/>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15:restartNumberingAfterBreak="0">
    <w:nsid w:val="1BEB3CB7"/>
    <w:multiLevelType w:val="hybridMultilevel"/>
    <w:tmpl w:val="103AD178"/>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1" w15:restartNumberingAfterBreak="0">
    <w:nsid w:val="1DA61921"/>
    <w:multiLevelType w:val="hybridMultilevel"/>
    <w:tmpl w:val="5B4ABBB0"/>
    <w:lvl w:ilvl="0" w:tplc="3A229D72">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3"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221A69D5"/>
    <w:multiLevelType w:val="multilevel"/>
    <w:tmpl w:val="5848247C"/>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bCs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CA0227C"/>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E9F475E"/>
    <w:multiLevelType w:val="hybridMultilevel"/>
    <w:tmpl w:val="CA1C2C22"/>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16829DD"/>
    <w:multiLevelType w:val="hybridMultilevel"/>
    <w:tmpl w:val="74A2E7AE"/>
    <w:lvl w:ilvl="0" w:tplc="0A1ADD90">
      <w:start w:val="1"/>
      <w:numFmt w:val="decimal"/>
      <w:lvlText w:val="%1)"/>
      <w:lvlJc w:val="left"/>
      <w:pPr>
        <w:ind w:left="720" w:hanging="360"/>
      </w:pPr>
      <w:rPr>
        <w:rFonts w:hint="default"/>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1A66513"/>
    <w:multiLevelType w:val="hybridMultilevel"/>
    <w:tmpl w:val="8DF0D4B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31F5FD1"/>
    <w:multiLevelType w:val="hybridMultilevel"/>
    <w:tmpl w:val="2DEAB84E"/>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1" w15:restartNumberingAfterBreak="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22" w15:restartNumberingAfterBreak="0">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3D082F"/>
    <w:multiLevelType w:val="hybridMultilevel"/>
    <w:tmpl w:val="23FE2DD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AA63E23"/>
    <w:multiLevelType w:val="hybridMultilevel"/>
    <w:tmpl w:val="15C6AE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26" w15:restartNumberingAfterBreak="0">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7" w15:restartNumberingAfterBreak="0">
    <w:nsid w:val="3BFB5102"/>
    <w:multiLevelType w:val="hybridMultilevel"/>
    <w:tmpl w:val="2B3856CA"/>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41936E4"/>
    <w:multiLevelType w:val="hybridMultilevel"/>
    <w:tmpl w:val="60C4A12E"/>
    <w:lvl w:ilvl="0" w:tplc="04160001">
      <w:start w:val="1"/>
      <w:numFmt w:val="bullet"/>
      <w:lvlText w:val=""/>
      <w:lvlJc w:val="left"/>
      <w:pPr>
        <w:ind w:left="1712" w:hanging="360"/>
      </w:pPr>
      <w:rPr>
        <w:rFonts w:ascii="Symbol" w:hAnsi="Symbol"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29" w15:restartNumberingAfterBreak="0">
    <w:nsid w:val="446351A1"/>
    <w:multiLevelType w:val="hybridMultilevel"/>
    <w:tmpl w:val="A2F8B156"/>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0" w15:restartNumberingAfterBreak="0">
    <w:nsid w:val="450F11D9"/>
    <w:multiLevelType w:val="hybridMultilevel"/>
    <w:tmpl w:val="E98C33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32" w15:restartNumberingAfterBreak="0">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33"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8C4A6D"/>
    <w:multiLevelType w:val="hybridMultilevel"/>
    <w:tmpl w:val="9BEAF1BE"/>
    <w:lvl w:ilvl="0" w:tplc="04160003">
      <w:start w:val="1"/>
      <w:numFmt w:val="bullet"/>
      <w:lvlText w:val="o"/>
      <w:lvlJc w:val="left"/>
      <w:pPr>
        <w:ind w:left="1776" w:hanging="360"/>
      </w:pPr>
      <w:rPr>
        <w:rFonts w:ascii="Courier New" w:hAnsi="Courier New" w:cs="Courier New"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35" w15:restartNumberingAfterBreak="0">
    <w:nsid w:val="570A5415"/>
    <w:multiLevelType w:val="hybridMultilevel"/>
    <w:tmpl w:val="8CFADF88"/>
    <w:lvl w:ilvl="0" w:tplc="047C599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7" w15:restartNumberingAfterBreak="0">
    <w:nsid w:val="59B81E1D"/>
    <w:multiLevelType w:val="hybridMultilevel"/>
    <w:tmpl w:val="BD2A9140"/>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8" w15:restartNumberingAfterBreak="0">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3922A9E"/>
    <w:multiLevelType w:val="hybridMultilevel"/>
    <w:tmpl w:val="36085158"/>
    <w:lvl w:ilvl="0" w:tplc="63DED438">
      <w:start w:val="1"/>
      <w:numFmt w:val="bullet"/>
      <w:lvlText w:val="-"/>
      <w:lvlJc w:val="left"/>
      <w:pPr>
        <w:ind w:left="1712" w:hanging="360"/>
      </w:pPr>
      <w:rPr>
        <w:rFonts w:ascii="Courier New" w:hAnsi="Courier New" w:hint="default"/>
      </w:rPr>
    </w:lvl>
    <w:lvl w:ilvl="1" w:tplc="04160003" w:tentative="1">
      <w:start w:val="1"/>
      <w:numFmt w:val="bullet"/>
      <w:lvlText w:val="o"/>
      <w:lvlJc w:val="left"/>
      <w:pPr>
        <w:ind w:left="2432" w:hanging="360"/>
      </w:pPr>
      <w:rPr>
        <w:rFonts w:ascii="Courier New" w:hAnsi="Courier New" w:cs="Courier New" w:hint="default"/>
      </w:rPr>
    </w:lvl>
    <w:lvl w:ilvl="2" w:tplc="04160005" w:tentative="1">
      <w:start w:val="1"/>
      <w:numFmt w:val="bullet"/>
      <w:lvlText w:val=""/>
      <w:lvlJc w:val="left"/>
      <w:pPr>
        <w:ind w:left="3152" w:hanging="360"/>
      </w:pPr>
      <w:rPr>
        <w:rFonts w:ascii="Wingdings" w:hAnsi="Wingdings" w:hint="default"/>
      </w:rPr>
    </w:lvl>
    <w:lvl w:ilvl="3" w:tplc="04160001" w:tentative="1">
      <w:start w:val="1"/>
      <w:numFmt w:val="bullet"/>
      <w:lvlText w:val=""/>
      <w:lvlJc w:val="left"/>
      <w:pPr>
        <w:ind w:left="3872" w:hanging="360"/>
      </w:pPr>
      <w:rPr>
        <w:rFonts w:ascii="Symbol" w:hAnsi="Symbol" w:hint="default"/>
      </w:rPr>
    </w:lvl>
    <w:lvl w:ilvl="4" w:tplc="04160003" w:tentative="1">
      <w:start w:val="1"/>
      <w:numFmt w:val="bullet"/>
      <w:lvlText w:val="o"/>
      <w:lvlJc w:val="left"/>
      <w:pPr>
        <w:ind w:left="4592" w:hanging="360"/>
      </w:pPr>
      <w:rPr>
        <w:rFonts w:ascii="Courier New" w:hAnsi="Courier New" w:cs="Courier New" w:hint="default"/>
      </w:rPr>
    </w:lvl>
    <w:lvl w:ilvl="5" w:tplc="04160005" w:tentative="1">
      <w:start w:val="1"/>
      <w:numFmt w:val="bullet"/>
      <w:lvlText w:val=""/>
      <w:lvlJc w:val="left"/>
      <w:pPr>
        <w:ind w:left="5312" w:hanging="360"/>
      </w:pPr>
      <w:rPr>
        <w:rFonts w:ascii="Wingdings" w:hAnsi="Wingdings" w:hint="default"/>
      </w:rPr>
    </w:lvl>
    <w:lvl w:ilvl="6" w:tplc="04160001" w:tentative="1">
      <w:start w:val="1"/>
      <w:numFmt w:val="bullet"/>
      <w:lvlText w:val=""/>
      <w:lvlJc w:val="left"/>
      <w:pPr>
        <w:ind w:left="6032" w:hanging="360"/>
      </w:pPr>
      <w:rPr>
        <w:rFonts w:ascii="Symbol" w:hAnsi="Symbol" w:hint="default"/>
      </w:rPr>
    </w:lvl>
    <w:lvl w:ilvl="7" w:tplc="04160003" w:tentative="1">
      <w:start w:val="1"/>
      <w:numFmt w:val="bullet"/>
      <w:lvlText w:val="o"/>
      <w:lvlJc w:val="left"/>
      <w:pPr>
        <w:ind w:left="6752" w:hanging="360"/>
      </w:pPr>
      <w:rPr>
        <w:rFonts w:ascii="Courier New" w:hAnsi="Courier New" w:cs="Courier New" w:hint="default"/>
      </w:rPr>
    </w:lvl>
    <w:lvl w:ilvl="8" w:tplc="04160005" w:tentative="1">
      <w:start w:val="1"/>
      <w:numFmt w:val="bullet"/>
      <w:lvlText w:val=""/>
      <w:lvlJc w:val="left"/>
      <w:pPr>
        <w:ind w:left="7472" w:hanging="360"/>
      </w:pPr>
      <w:rPr>
        <w:rFonts w:ascii="Wingdings" w:hAnsi="Wingdings" w:hint="default"/>
      </w:rPr>
    </w:lvl>
  </w:abstractNum>
  <w:abstractNum w:abstractNumId="42" w15:restartNumberingAfterBreak="0">
    <w:nsid w:val="67AA33D7"/>
    <w:multiLevelType w:val="hybridMultilevel"/>
    <w:tmpl w:val="5E9AA938"/>
    <w:lvl w:ilvl="0" w:tplc="D7508FD8">
      <w:start w:val="1"/>
      <w:numFmt w:val="lowerLetter"/>
      <w:lvlText w:val="%1)"/>
      <w:lvlJc w:val="left"/>
      <w:pPr>
        <w:ind w:left="1713" w:hanging="360"/>
      </w:pPr>
      <w:rPr>
        <w:rFonts w:ascii="Arial" w:hAnsi="Arial" w:hint="default"/>
        <w:b w:val="0"/>
        <w:i w:val="0"/>
        <w:color w:val="auto"/>
        <w:sz w:val="22"/>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43" w15:restartNumberingAfterBreak="0">
    <w:nsid w:val="67BF4ACF"/>
    <w:multiLevelType w:val="hybridMultilevel"/>
    <w:tmpl w:val="DC1E2E9C"/>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6" w15:restartNumberingAfterBreak="0">
    <w:nsid w:val="6B377BB4"/>
    <w:multiLevelType w:val="hybridMultilevel"/>
    <w:tmpl w:val="0D2229F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7" w15:restartNumberingAfterBreak="0">
    <w:nsid w:val="71EE7815"/>
    <w:multiLevelType w:val="hybridMultilevel"/>
    <w:tmpl w:val="0D749C24"/>
    <w:lvl w:ilvl="0" w:tplc="3A229D72">
      <w:start w:val="1"/>
      <w:numFmt w:val="lowerLetter"/>
      <w:lvlText w:val="%1)"/>
      <w:lvlJc w:val="left"/>
      <w:pPr>
        <w:ind w:left="786" w:hanging="360"/>
      </w:pPr>
      <w:rPr>
        <w:rFonts w:hint="default"/>
        <w:sz w:val="20"/>
        <w:szCs w:val="20"/>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8" w15:restartNumberingAfterBreak="0">
    <w:nsid w:val="74676105"/>
    <w:multiLevelType w:val="hybridMultilevel"/>
    <w:tmpl w:val="A4EC61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D921EC8"/>
    <w:multiLevelType w:val="hybridMultilevel"/>
    <w:tmpl w:val="1BD63B96"/>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51" w15:restartNumberingAfterBreak="0">
    <w:nsid w:val="7E490CE9"/>
    <w:multiLevelType w:val="hybridMultilevel"/>
    <w:tmpl w:val="F11EC5EE"/>
    <w:lvl w:ilvl="0" w:tplc="C4A8FF88">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7FB17C14"/>
    <w:multiLevelType w:val="hybridMultilevel"/>
    <w:tmpl w:val="69C4E0A6"/>
    <w:lvl w:ilvl="0" w:tplc="276E2D6C">
      <w:start w:val="1"/>
      <w:numFmt w:val="lowerLetter"/>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33"/>
  </w:num>
  <w:num w:numId="3">
    <w:abstractNumId w:val="49"/>
  </w:num>
  <w:num w:numId="4">
    <w:abstractNumId w:val="36"/>
  </w:num>
  <w:num w:numId="5">
    <w:abstractNumId w:val="45"/>
  </w:num>
  <w:num w:numId="6">
    <w:abstractNumId w:val="12"/>
  </w:num>
  <w:num w:numId="7">
    <w:abstractNumId w:val="22"/>
  </w:num>
  <w:num w:numId="8">
    <w:abstractNumId w:val="52"/>
  </w:num>
  <w:num w:numId="9">
    <w:abstractNumId w:val="15"/>
  </w:num>
  <w:num w:numId="10">
    <w:abstractNumId w:val="7"/>
  </w:num>
  <w:num w:numId="11">
    <w:abstractNumId w:val="25"/>
  </w:num>
  <w:num w:numId="12">
    <w:abstractNumId w:val="32"/>
  </w:num>
  <w:num w:numId="13">
    <w:abstractNumId w:val="38"/>
  </w:num>
  <w:num w:numId="14">
    <w:abstractNumId w:val="5"/>
  </w:num>
  <w:num w:numId="15">
    <w:abstractNumId w:val="39"/>
  </w:num>
  <w:num w:numId="16">
    <w:abstractNumId w:val="6"/>
  </w:num>
  <w:num w:numId="17">
    <w:abstractNumId w:val="47"/>
  </w:num>
  <w:num w:numId="18">
    <w:abstractNumId w:val="51"/>
  </w:num>
  <w:num w:numId="19">
    <w:abstractNumId w:val="21"/>
  </w:num>
  <w:num w:numId="20">
    <w:abstractNumId w:val="35"/>
  </w:num>
  <w:num w:numId="21">
    <w:abstractNumId w:val="13"/>
  </w:num>
  <w:num w:numId="22">
    <w:abstractNumId w:val="44"/>
  </w:num>
  <w:num w:numId="23">
    <w:abstractNumId w:val="26"/>
  </w:num>
  <w:num w:numId="24">
    <w:abstractNumId w:val="16"/>
  </w:num>
  <w:num w:numId="25">
    <w:abstractNumId w:val="26"/>
    <w:lvlOverride w:ilvl="0">
      <w:startOverride w:val="1"/>
    </w:lvlOverride>
  </w:num>
  <w:num w:numId="26">
    <w:abstractNumId w:val="26"/>
    <w:lvlOverride w:ilvl="0">
      <w:startOverride w:val="1"/>
    </w:lvlOverride>
  </w:num>
  <w:num w:numId="27">
    <w:abstractNumId w:val="8"/>
  </w:num>
  <w:num w:numId="28">
    <w:abstractNumId w:val="14"/>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42"/>
  </w:num>
  <w:num w:numId="31">
    <w:abstractNumId w:val="31"/>
  </w:num>
  <w:num w:numId="32">
    <w:abstractNumId w:val="10"/>
  </w:num>
  <w:num w:numId="33">
    <w:abstractNumId w:val="27"/>
  </w:num>
  <w:num w:numId="34">
    <w:abstractNumId w:val="17"/>
  </w:num>
  <w:num w:numId="35">
    <w:abstractNumId w:val="0"/>
  </w:num>
  <w:num w:numId="36">
    <w:abstractNumId w:val="18"/>
  </w:num>
  <w:num w:numId="37">
    <w:abstractNumId w:val="41"/>
  </w:num>
  <w:num w:numId="38">
    <w:abstractNumId w:val="11"/>
  </w:num>
  <w:num w:numId="39">
    <w:abstractNumId w:val="19"/>
  </w:num>
  <w:num w:numId="40">
    <w:abstractNumId w:val="20"/>
  </w:num>
  <w:num w:numId="41">
    <w:abstractNumId w:val="9"/>
  </w:num>
  <w:num w:numId="42">
    <w:abstractNumId w:val="29"/>
  </w:num>
  <w:num w:numId="43">
    <w:abstractNumId w:val="37"/>
  </w:num>
  <w:num w:numId="44">
    <w:abstractNumId w:val="48"/>
  </w:num>
  <w:num w:numId="45">
    <w:abstractNumId w:val="24"/>
  </w:num>
  <w:num w:numId="46">
    <w:abstractNumId w:val="43"/>
  </w:num>
  <w:num w:numId="47">
    <w:abstractNumId w:val="34"/>
  </w:num>
  <w:num w:numId="48">
    <w:abstractNumId w:val="50"/>
  </w:num>
  <w:num w:numId="49">
    <w:abstractNumId w:val="28"/>
  </w:num>
  <w:num w:numId="50">
    <w:abstractNumId w:val="46"/>
  </w:num>
  <w:num w:numId="51">
    <w:abstractNumId w:val="23"/>
  </w:num>
  <w:num w:numId="52">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CB"/>
    <w:rsid w:val="0000114F"/>
    <w:rsid w:val="00003567"/>
    <w:rsid w:val="000059AB"/>
    <w:rsid w:val="00007CCD"/>
    <w:rsid w:val="00007FB3"/>
    <w:rsid w:val="000105CA"/>
    <w:rsid w:val="0001193D"/>
    <w:rsid w:val="000141FC"/>
    <w:rsid w:val="00014E2D"/>
    <w:rsid w:val="000157B9"/>
    <w:rsid w:val="000159E4"/>
    <w:rsid w:val="00016648"/>
    <w:rsid w:val="000168A4"/>
    <w:rsid w:val="00017CD1"/>
    <w:rsid w:val="00020834"/>
    <w:rsid w:val="0002157E"/>
    <w:rsid w:val="00022E0A"/>
    <w:rsid w:val="000248A4"/>
    <w:rsid w:val="00025A6A"/>
    <w:rsid w:val="00026649"/>
    <w:rsid w:val="00026E6E"/>
    <w:rsid w:val="000278C7"/>
    <w:rsid w:val="00027E78"/>
    <w:rsid w:val="000303AE"/>
    <w:rsid w:val="0003097F"/>
    <w:rsid w:val="00030DA7"/>
    <w:rsid w:val="000311C6"/>
    <w:rsid w:val="00031564"/>
    <w:rsid w:val="00031B76"/>
    <w:rsid w:val="00031ECF"/>
    <w:rsid w:val="0003204E"/>
    <w:rsid w:val="0003298D"/>
    <w:rsid w:val="00032AB8"/>
    <w:rsid w:val="00033891"/>
    <w:rsid w:val="00034216"/>
    <w:rsid w:val="00036CB7"/>
    <w:rsid w:val="00036FF5"/>
    <w:rsid w:val="0004001A"/>
    <w:rsid w:val="000403CA"/>
    <w:rsid w:val="00040438"/>
    <w:rsid w:val="00040472"/>
    <w:rsid w:val="00040758"/>
    <w:rsid w:val="00041D0C"/>
    <w:rsid w:val="000438AC"/>
    <w:rsid w:val="00043913"/>
    <w:rsid w:val="00043D7D"/>
    <w:rsid w:val="00043E93"/>
    <w:rsid w:val="00044664"/>
    <w:rsid w:val="000502D1"/>
    <w:rsid w:val="00053321"/>
    <w:rsid w:val="000538B8"/>
    <w:rsid w:val="00055677"/>
    <w:rsid w:val="0005640B"/>
    <w:rsid w:val="0005766E"/>
    <w:rsid w:val="00060B69"/>
    <w:rsid w:val="00060CEB"/>
    <w:rsid w:val="0006294E"/>
    <w:rsid w:val="00064A7F"/>
    <w:rsid w:val="00065BB9"/>
    <w:rsid w:val="0006650F"/>
    <w:rsid w:val="00066B99"/>
    <w:rsid w:val="00066CCD"/>
    <w:rsid w:val="0007212F"/>
    <w:rsid w:val="00072AAD"/>
    <w:rsid w:val="00076A4A"/>
    <w:rsid w:val="00081121"/>
    <w:rsid w:val="00081604"/>
    <w:rsid w:val="0008226D"/>
    <w:rsid w:val="000823E6"/>
    <w:rsid w:val="00082B11"/>
    <w:rsid w:val="00082E03"/>
    <w:rsid w:val="0008374A"/>
    <w:rsid w:val="00084037"/>
    <w:rsid w:val="000845A2"/>
    <w:rsid w:val="000879B5"/>
    <w:rsid w:val="00090AD3"/>
    <w:rsid w:val="000923BD"/>
    <w:rsid w:val="000928FC"/>
    <w:rsid w:val="000930E5"/>
    <w:rsid w:val="00094C71"/>
    <w:rsid w:val="00095CFA"/>
    <w:rsid w:val="000A0D86"/>
    <w:rsid w:val="000A2353"/>
    <w:rsid w:val="000A3CDE"/>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7017"/>
    <w:rsid w:val="000B762E"/>
    <w:rsid w:val="000B7E2B"/>
    <w:rsid w:val="000C646F"/>
    <w:rsid w:val="000C6F8F"/>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656C"/>
    <w:rsid w:val="000F6595"/>
    <w:rsid w:val="000F7072"/>
    <w:rsid w:val="000F70AC"/>
    <w:rsid w:val="000F712F"/>
    <w:rsid w:val="000F7268"/>
    <w:rsid w:val="000F7562"/>
    <w:rsid w:val="00102789"/>
    <w:rsid w:val="001031CE"/>
    <w:rsid w:val="00104997"/>
    <w:rsid w:val="00104DBE"/>
    <w:rsid w:val="001057AE"/>
    <w:rsid w:val="0010799A"/>
    <w:rsid w:val="00110F48"/>
    <w:rsid w:val="00111B75"/>
    <w:rsid w:val="001125CA"/>
    <w:rsid w:val="001138A3"/>
    <w:rsid w:val="00114BAD"/>
    <w:rsid w:val="00116C09"/>
    <w:rsid w:val="00116DEC"/>
    <w:rsid w:val="00120D10"/>
    <w:rsid w:val="00122B9C"/>
    <w:rsid w:val="00122CAF"/>
    <w:rsid w:val="00123C9F"/>
    <w:rsid w:val="0012563E"/>
    <w:rsid w:val="00127C1D"/>
    <w:rsid w:val="00130490"/>
    <w:rsid w:val="00131CE1"/>
    <w:rsid w:val="001336EF"/>
    <w:rsid w:val="001351FE"/>
    <w:rsid w:val="00135CD7"/>
    <w:rsid w:val="00137263"/>
    <w:rsid w:val="00141C2D"/>
    <w:rsid w:val="0014222D"/>
    <w:rsid w:val="00142F57"/>
    <w:rsid w:val="0014395C"/>
    <w:rsid w:val="00144B66"/>
    <w:rsid w:val="00146419"/>
    <w:rsid w:val="00147821"/>
    <w:rsid w:val="00151295"/>
    <w:rsid w:val="00151EA9"/>
    <w:rsid w:val="001526C7"/>
    <w:rsid w:val="00152DB1"/>
    <w:rsid w:val="00154571"/>
    <w:rsid w:val="001547B7"/>
    <w:rsid w:val="001554C7"/>
    <w:rsid w:val="00156826"/>
    <w:rsid w:val="00157183"/>
    <w:rsid w:val="0016084A"/>
    <w:rsid w:val="00161C4A"/>
    <w:rsid w:val="00161E06"/>
    <w:rsid w:val="00162830"/>
    <w:rsid w:val="001634F9"/>
    <w:rsid w:val="00166457"/>
    <w:rsid w:val="001672E3"/>
    <w:rsid w:val="00170F2A"/>
    <w:rsid w:val="00171293"/>
    <w:rsid w:val="00171333"/>
    <w:rsid w:val="00173987"/>
    <w:rsid w:val="001745DC"/>
    <w:rsid w:val="00175E98"/>
    <w:rsid w:val="001806E3"/>
    <w:rsid w:val="001814EC"/>
    <w:rsid w:val="0018231E"/>
    <w:rsid w:val="00182CCE"/>
    <w:rsid w:val="00182F99"/>
    <w:rsid w:val="00184214"/>
    <w:rsid w:val="0018454E"/>
    <w:rsid w:val="00184943"/>
    <w:rsid w:val="0018698C"/>
    <w:rsid w:val="001874EA"/>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437D"/>
    <w:rsid w:val="001C4659"/>
    <w:rsid w:val="001C4864"/>
    <w:rsid w:val="001C4A56"/>
    <w:rsid w:val="001C5A6D"/>
    <w:rsid w:val="001C7263"/>
    <w:rsid w:val="001D1153"/>
    <w:rsid w:val="001D1507"/>
    <w:rsid w:val="001D2DF8"/>
    <w:rsid w:val="001D379E"/>
    <w:rsid w:val="001D3E4E"/>
    <w:rsid w:val="001D42EE"/>
    <w:rsid w:val="001D44C8"/>
    <w:rsid w:val="001D476A"/>
    <w:rsid w:val="001D4906"/>
    <w:rsid w:val="001D4FF2"/>
    <w:rsid w:val="001D504B"/>
    <w:rsid w:val="001D5BEF"/>
    <w:rsid w:val="001D5D16"/>
    <w:rsid w:val="001D7000"/>
    <w:rsid w:val="001E1402"/>
    <w:rsid w:val="001E2277"/>
    <w:rsid w:val="001E2AC1"/>
    <w:rsid w:val="001E306D"/>
    <w:rsid w:val="001E3217"/>
    <w:rsid w:val="001E451D"/>
    <w:rsid w:val="001E7C28"/>
    <w:rsid w:val="001E7E1D"/>
    <w:rsid w:val="001E7ED5"/>
    <w:rsid w:val="001F2743"/>
    <w:rsid w:val="001F4A2F"/>
    <w:rsid w:val="001F5C0F"/>
    <w:rsid w:val="001F6435"/>
    <w:rsid w:val="001F67DA"/>
    <w:rsid w:val="00200994"/>
    <w:rsid w:val="00200C7F"/>
    <w:rsid w:val="0020101F"/>
    <w:rsid w:val="002015D7"/>
    <w:rsid w:val="002045EA"/>
    <w:rsid w:val="002063C7"/>
    <w:rsid w:val="0020668D"/>
    <w:rsid w:val="002076A0"/>
    <w:rsid w:val="0021039B"/>
    <w:rsid w:val="00211837"/>
    <w:rsid w:val="00211A6F"/>
    <w:rsid w:val="00212334"/>
    <w:rsid w:val="00212606"/>
    <w:rsid w:val="00216B03"/>
    <w:rsid w:val="0021758F"/>
    <w:rsid w:val="002205EC"/>
    <w:rsid w:val="00220A14"/>
    <w:rsid w:val="00220C30"/>
    <w:rsid w:val="0022348D"/>
    <w:rsid w:val="00225A72"/>
    <w:rsid w:val="00226D89"/>
    <w:rsid w:val="00227F33"/>
    <w:rsid w:val="00231CFE"/>
    <w:rsid w:val="00233FF3"/>
    <w:rsid w:val="00236126"/>
    <w:rsid w:val="002406C1"/>
    <w:rsid w:val="00240DB0"/>
    <w:rsid w:val="00242784"/>
    <w:rsid w:val="00243DB8"/>
    <w:rsid w:val="00244438"/>
    <w:rsid w:val="002459E5"/>
    <w:rsid w:val="0024700D"/>
    <w:rsid w:val="00250A0C"/>
    <w:rsid w:val="00251316"/>
    <w:rsid w:val="002522DA"/>
    <w:rsid w:val="00252803"/>
    <w:rsid w:val="00253F12"/>
    <w:rsid w:val="00255FBD"/>
    <w:rsid w:val="00256E74"/>
    <w:rsid w:val="00257E03"/>
    <w:rsid w:val="0026026A"/>
    <w:rsid w:val="00260828"/>
    <w:rsid w:val="00263411"/>
    <w:rsid w:val="00263E34"/>
    <w:rsid w:val="00264C91"/>
    <w:rsid w:val="0026641E"/>
    <w:rsid w:val="00271ABD"/>
    <w:rsid w:val="00272171"/>
    <w:rsid w:val="00272392"/>
    <w:rsid w:val="00274B90"/>
    <w:rsid w:val="002762C6"/>
    <w:rsid w:val="00280124"/>
    <w:rsid w:val="00285D35"/>
    <w:rsid w:val="002860FD"/>
    <w:rsid w:val="00286297"/>
    <w:rsid w:val="002873F4"/>
    <w:rsid w:val="002905BB"/>
    <w:rsid w:val="00291664"/>
    <w:rsid w:val="00291F30"/>
    <w:rsid w:val="00295A64"/>
    <w:rsid w:val="002A048B"/>
    <w:rsid w:val="002A2784"/>
    <w:rsid w:val="002A28F8"/>
    <w:rsid w:val="002A29D4"/>
    <w:rsid w:val="002A2F86"/>
    <w:rsid w:val="002A40C4"/>
    <w:rsid w:val="002A40D8"/>
    <w:rsid w:val="002A61FD"/>
    <w:rsid w:val="002A725B"/>
    <w:rsid w:val="002A7CED"/>
    <w:rsid w:val="002B08D5"/>
    <w:rsid w:val="002B092B"/>
    <w:rsid w:val="002B1159"/>
    <w:rsid w:val="002B4D0C"/>
    <w:rsid w:val="002B4E09"/>
    <w:rsid w:val="002B513C"/>
    <w:rsid w:val="002B7F64"/>
    <w:rsid w:val="002C1E14"/>
    <w:rsid w:val="002C39F4"/>
    <w:rsid w:val="002C4BE5"/>
    <w:rsid w:val="002C6775"/>
    <w:rsid w:val="002C69D7"/>
    <w:rsid w:val="002C7272"/>
    <w:rsid w:val="002D07DA"/>
    <w:rsid w:val="002D0844"/>
    <w:rsid w:val="002D3C5C"/>
    <w:rsid w:val="002D6DEC"/>
    <w:rsid w:val="002D7781"/>
    <w:rsid w:val="002E00DC"/>
    <w:rsid w:val="002E09B3"/>
    <w:rsid w:val="002E1712"/>
    <w:rsid w:val="002E4D82"/>
    <w:rsid w:val="002E6449"/>
    <w:rsid w:val="002E721C"/>
    <w:rsid w:val="002F0576"/>
    <w:rsid w:val="002F1C11"/>
    <w:rsid w:val="002F21F4"/>
    <w:rsid w:val="002F2633"/>
    <w:rsid w:val="002F4BEB"/>
    <w:rsid w:val="002F4D98"/>
    <w:rsid w:val="002F5E82"/>
    <w:rsid w:val="002F709B"/>
    <w:rsid w:val="002F714A"/>
    <w:rsid w:val="003010B3"/>
    <w:rsid w:val="00304CFE"/>
    <w:rsid w:val="0030588D"/>
    <w:rsid w:val="00305F4C"/>
    <w:rsid w:val="003060ED"/>
    <w:rsid w:val="00311ACD"/>
    <w:rsid w:val="003121D7"/>
    <w:rsid w:val="003122E7"/>
    <w:rsid w:val="00312EA1"/>
    <w:rsid w:val="003134EA"/>
    <w:rsid w:val="00316B2A"/>
    <w:rsid w:val="00317CCE"/>
    <w:rsid w:val="00320B86"/>
    <w:rsid w:val="00320E5B"/>
    <w:rsid w:val="0032131E"/>
    <w:rsid w:val="003222D5"/>
    <w:rsid w:val="003233E4"/>
    <w:rsid w:val="003247AE"/>
    <w:rsid w:val="0032579F"/>
    <w:rsid w:val="00326852"/>
    <w:rsid w:val="00327634"/>
    <w:rsid w:val="0032796C"/>
    <w:rsid w:val="00330064"/>
    <w:rsid w:val="00330066"/>
    <w:rsid w:val="003317E1"/>
    <w:rsid w:val="00331D3D"/>
    <w:rsid w:val="003323E4"/>
    <w:rsid w:val="00332418"/>
    <w:rsid w:val="003348FB"/>
    <w:rsid w:val="00335595"/>
    <w:rsid w:val="003365DB"/>
    <w:rsid w:val="00336C8A"/>
    <w:rsid w:val="00337A36"/>
    <w:rsid w:val="00337B38"/>
    <w:rsid w:val="003445A9"/>
    <w:rsid w:val="00346F13"/>
    <w:rsid w:val="00350016"/>
    <w:rsid w:val="003503D6"/>
    <w:rsid w:val="00350472"/>
    <w:rsid w:val="00352831"/>
    <w:rsid w:val="00353AB8"/>
    <w:rsid w:val="00354255"/>
    <w:rsid w:val="00355853"/>
    <w:rsid w:val="00356CBC"/>
    <w:rsid w:val="00357E46"/>
    <w:rsid w:val="003602FA"/>
    <w:rsid w:val="0036184B"/>
    <w:rsid w:val="0036262E"/>
    <w:rsid w:val="00362C68"/>
    <w:rsid w:val="00364772"/>
    <w:rsid w:val="00364C8E"/>
    <w:rsid w:val="0036583A"/>
    <w:rsid w:val="003659BE"/>
    <w:rsid w:val="00371654"/>
    <w:rsid w:val="00371A03"/>
    <w:rsid w:val="00373738"/>
    <w:rsid w:val="00375E2B"/>
    <w:rsid w:val="003760B9"/>
    <w:rsid w:val="003769DA"/>
    <w:rsid w:val="00377901"/>
    <w:rsid w:val="00380022"/>
    <w:rsid w:val="0038016E"/>
    <w:rsid w:val="00382664"/>
    <w:rsid w:val="00383FB7"/>
    <w:rsid w:val="003864AB"/>
    <w:rsid w:val="003864D6"/>
    <w:rsid w:val="003868F7"/>
    <w:rsid w:val="0038705A"/>
    <w:rsid w:val="00387DCB"/>
    <w:rsid w:val="00390B40"/>
    <w:rsid w:val="00391811"/>
    <w:rsid w:val="0039408B"/>
    <w:rsid w:val="00394879"/>
    <w:rsid w:val="00396C5E"/>
    <w:rsid w:val="00397B7A"/>
    <w:rsid w:val="003A0108"/>
    <w:rsid w:val="003A032A"/>
    <w:rsid w:val="003A07E9"/>
    <w:rsid w:val="003A07FC"/>
    <w:rsid w:val="003A2D9B"/>
    <w:rsid w:val="003A2DD6"/>
    <w:rsid w:val="003A3DAC"/>
    <w:rsid w:val="003A7CFB"/>
    <w:rsid w:val="003B23A4"/>
    <w:rsid w:val="003B2BC4"/>
    <w:rsid w:val="003B3506"/>
    <w:rsid w:val="003B4053"/>
    <w:rsid w:val="003B493D"/>
    <w:rsid w:val="003B4D8A"/>
    <w:rsid w:val="003B6C0F"/>
    <w:rsid w:val="003B718F"/>
    <w:rsid w:val="003B781B"/>
    <w:rsid w:val="003C0C3A"/>
    <w:rsid w:val="003C0E8D"/>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0CDB"/>
    <w:rsid w:val="003E1567"/>
    <w:rsid w:val="003E36E6"/>
    <w:rsid w:val="003E532D"/>
    <w:rsid w:val="003E5725"/>
    <w:rsid w:val="003E5806"/>
    <w:rsid w:val="003F123D"/>
    <w:rsid w:val="003F294F"/>
    <w:rsid w:val="003F51CF"/>
    <w:rsid w:val="003F5371"/>
    <w:rsid w:val="00400606"/>
    <w:rsid w:val="004006C5"/>
    <w:rsid w:val="00400B78"/>
    <w:rsid w:val="00401180"/>
    <w:rsid w:val="004013B7"/>
    <w:rsid w:val="00402852"/>
    <w:rsid w:val="00403AE8"/>
    <w:rsid w:val="00404236"/>
    <w:rsid w:val="00405329"/>
    <w:rsid w:val="00405791"/>
    <w:rsid w:val="0040590C"/>
    <w:rsid w:val="00405952"/>
    <w:rsid w:val="00407003"/>
    <w:rsid w:val="00407342"/>
    <w:rsid w:val="004148C4"/>
    <w:rsid w:val="00415726"/>
    <w:rsid w:val="00416C6B"/>
    <w:rsid w:val="0041765F"/>
    <w:rsid w:val="00424D67"/>
    <w:rsid w:val="00426B61"/>
    <w:rsid w:val="00434A79"/>
    <w:rsid w:val="00437358"/>
    <w:rsid w:val="004405AC"/>
    <w:rsid w:val="00440A91"/>
    <w:rsid w:val="00442788"/>
    <w:rsid w:val="004469E0"/>
    <w:rsid w:val="004503BB"/>
    <w:rsid w:val="004504E5"/>
    <w:rsid w:val="00450EE7"/>
    <w:rsid w:val="00455616"/>
    <w:rsid w:val="00455EF0"/>
    <w:rsid w:val="00457AC1"/>
    <w:rsid w:val="00457E2D"/>
    <w:rsid w:val="0046116E"/>
    <w:rsid w:val="00461C05"/>
    <w:rsid w:val="004631ED"/>
    <w:rsid w:val="004638C4"/>
    <w:rsid w:val="00464044"/>
    <w:rsid w:val="00464AC1"/>
    <w:rsid w:val="00464FF1"/>
    <w:rsid w:val="004660ED"/>
    <w:rsid w:val="00467156"/>
    <w:rsid w:val="00467F65"/>
    <w:rsid w:val="0047455F"/>
    <w:rsid w:val="00474792"/>
    <w:rsid w:val="00475A79"/>
    <w:rsid w:val="00475A8E"/>
    <w:rsid w:val="00475DB3"/>
    <w:rsid w:val="00476340"/>
    <w:rsid w:val="004770BD"/>
    <w:rsid w:val="004772EA"/>
    <w:rsid w:val="00477DDC"/>
    <w:rsid w:val="00480C5F"/>
    <w:rsid w:val="004838DE"/>
    <w:rsid w:val="00483B4A"/>
    <w:rsid w:val="00485079"/>
    <w:rsid w:val="00486150"/>
    <w:rsid w:val="00486A70"/>
    <w:rsid w:val="00487F31"/>
    <w:rsid w:val="00490DFE"/>
    <w:rsid w:val="00493063"/>
    <w:rsid w:val="004943F5"/>
    <w:rsid w:val="00494507"/>
    <w:rsid w:val="00496F71"/>
    <w:rsid w:val="00497531"/>
    <w:rsid w:val="00497B16"/>
    <w:rsid w:val="004A023E"/>
    <w:rsid w:val="004A2072"/>
    <w:rsid w:val="004A23B7"/>
    <w:rsid w:val="004A40C7"/>
    <w:rsid w:val="004A570C"/>
    <w:rsid w:val="004A5EC9"/>
    <w:rsid w:val="004B120C"/>
    <w:rsid w:val="004B285B"/>
    <w:rsid w:val="004B321C"/>
    <w:rsid w:val="004B5B05"/>
    <w:rsid w:val="004B6F49"/>
    <w:rsid w:val="004B7037"/>
    <w:rsid w:val="004B7837"/>
    <w:rsid w:val="004C4440"/>
    <w:rsid w:val="004C4831"/>
    <w:rsid w:val="004C4DBF"/>
    <w:rsid w:val="004D0521"/>
    <w:rsid w:val="004D11E2"/>
    <w:rsid w:val="004D16A0"/>
    <w:rsid w:val="004D2710"/>
    <w:rsid w:val="004D2FDB"/>
    <w:rsid w:val="004D33E2"/>
    <w:rsid w:val="004D3D12"/>
    <w:rsid w:val="004D3E98"/>
    <w:rsid w:val="004D51BC"/>
    <w:rsid w:val="004D539E"/>
    <w:rsid w:val="004D5E9F"/>
    <w:rsid w:val="004E2774"/>
    <w:rsid w:val="004E2897"/>
    <w:rsid w:val="004E334D"/>
    <w:rsid w:val="004E4D90"/>
    <w:rsid w:val="004E526D"/>
    <w:rsid w:val="004E69EF"/>
    <w:rsid w:val="004E705F"/>
    <w:rsid w:val="004F1273"/>
    <w:rsid w:val="004F183E"/>
    <w:rsid w:val="004F219F"/>
    <w:rsid w:val="004F353A"/>
    <w:rsid w:val="004F68B2"/>
    <w:rsid w:val="00500A1E"/>
    <w:rsid w:val="00500F48"/>
    <w:rsid w:val="00503B50"/>
    <w:rsid w:val="00503D70"/>
    <w:rsid w:val="00503E6A"/>
    <w:rsid w:val="00504373"/>
    <w:rsid w:val="00504CCF"/>
    <w:rsid w:val="00506695"/>
    <w:rsid w:val="005073FF"/>
    <w:rsid w:val="00507C49"/>
    <w:rsid w:val="0051224E"/>
    <w:rsid w:val="005131F4"/>
    <w:rsid w:val="005153C6"/>
    <w:rsid w:val="00517D4D"/>
    <w:rsid w:val="005206E4"/>
    <w:rsid w:val="00520828"/>
    <w:rsid w:val="0052338B"/>
    <w:rsid w:val="00523B70"/>
    <w:rsid w:val="00524C0E"/>
    <w:rsid w:val="00525387"/>
    <w:rsid w:val="0052597D"/>
    <w:rsid w:val="00525FD5"/>
    <w:rsid w:val="00527BBB"/>
    <w:rsid w:val="00530073"/>
    <w:rsid w:val="00530234"/>
    <w:rsid w:val="00531109"/>
    <w:rsid w:val="005312B2"/>
    <w:rsid w:val="00533CB8"/>
    <w:rsid w:val="00533FC0"/>
    <w:rsid w:val="00534B2D"/>
    <w:rsid w:val="00536B2C"/>
    <w:rsid w:val="00536B93"/>
    <w:rsid w:val="00541AD3"/>
    <w:rsid w:val="00541F0C"/>
    <w:rsid w:val="005432C5"/>
    <w:rsid w:val="005434DD"/>
    <w:rsid w:val="00544840"/>
    <w:rsid w:val="00544CF8"/>
    <w:rsid w:val="00544E25"/>
    <w:rsid w:val="0054637F"/>
    <w:rsid w:val="005469A3"/>
    <w:rsid w:val="005471F1"/>
    <w:rsid w:val="00551A0F"/>
    <w:rsid w:val="00554315"/>
    <w:rsid w:val="00555213"/>
    <w:rsid w:val="00557C61"/>
    <w:rsid w:val="005603B7"/>
    <w:rsid w:val="005621EF"/>
    <w:rsid w:val="00563B99"/>
    <w:rsid w:val="00564A80"/>
    <w:rsid w:val="00564C5F"/>
    <w:rsid w:val="005656EB"/>
    <w:rsid w:val="00565FB2"/>
    <w:rsid w:val="00566459"/>
    <w:rsid w:val="00566938"/>
    <w:rsid w:val="00566B8F"/>
    <w:rsid w:val="005705FB"/>
    <w:rsid w:val="00572C9C"/>
    <w:rsid w:val="00573342"/>
    <w:rsid w:val="00573AB0"/>
    <w:rsid w:val="005740B2"/>
    <w:rsid w:val="00574244"/>
    <w:rsid w:val="00574C3D"/>
    <w:rsid w:val="00575A2D"/>
    <w:rsid w:val="00576EBC"/>
    <w:rsid w:val="00577988"/>
    <w:rsid w:val="00582090"/>
    <w:rsid w:val="00584329"/>
    <w:rsid w:val="00584A78"/>
    <w:rsid w:val="005876E9"/>
    <w:rsid w:val="00590B44"/>
    <w:rsid w:val="0059102C"/>
    <w:rsid w:val="005915BE"/>
    <w:rsid w:val="00593FF5"/>
    <w:rsid w:val="005960B3"/>
    <w:rsid w:val="0059653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FE1"/>
    <w:rsid w:val="005B7317"/>
    <w:rsid w:val="005C0E7D"/>
    <w:rsid w:val="005C10C4"/>
    <w:rsid w:val="005C13EF"/>
    <w:rsid w:val="005C48CB"/>
    <w:rsid w:val="005D0327"/>
    <w:rsid w:val="005D0638"/>
    <w:rsid w:val="005D0CDA"/>
    <w:rsid w:val="005D39FB"/>
    <w:rsid w:val="005D3CDB"/>
    <w:rsid w:val="005D3FFD"/>
    <w:rsid w:val="005D4926"/>
    <w:rsid w:val="005D4A3C"/>
    <w:rsid w:val="005D69DF"/>
    <w:rsid w:val="005D6CBA"/>
    <w:rsid w:val="005E14F3"/>
    <w:rsid w:val="005E2A0A"/>
    <w:rsid w:val="005E5204"/>
    <w:rsid w:val="005E55C8"/>
    <w:rsid w:val="005E61F6"/>
    <w:rsid w:val="005E704B"/>
    <w:rsid w:val="005F018D"/>
    <w:rsid w:val="005F01A0"/>
    <w:rsid w:val="005F046E"/>
    <w:rsid w:val="005F068E"/>
    <w:rsid w:val="005F27D7"/>
    <w:rsid w:val="005F2AD3"/>
    <w:rsid w:val="005F3996"/>
    <w:rsid w:val="005F5300"/>
    <w:rsid w:val="005F5516"/>
    <w:rsid w:val="005F7A4B"/>
    <w:rsid w:val="006002C0"/>
    <w:rsid w:val="00602844"/>
    <w:rsid w:val="0060375C"/>
    <w:rsid w:val="00604797"/>
    <w:rsid w:val="006056CC"/>
    <w:rsid w:val="0060725F"/>
    <w:rsid w:val="00607E29"/>
    <w:rsid w:val="006109AD"/>
    <w:rsid w:val="00610BCE"/>
    <w:rsid w:val="00611D5E"/>
    <w:rsid w:val="00612BE6"/>
    <w:rsid w:val="00614A18"/>
    <w:rsid w:val="00616450"/>
    <w:rsid w:val="006164C4"/>
    <w:rsid w:val="00616D95"/>
    <w:rsid w:val="0061723F"/>
    <w:rsid w:val="006176FB"/>
    <w:rsid w:val="00622D94"/>
    <w:rsid w:val="00623317"/>
    <w:rsid w:val="00623713"/>
    <w:rsid w:val="00623F66"/>
    <w:rsid w:val="006249DC"/>
    <w:rsid w:val="0062695E"/>
    <w:rsid w:val="00630852"/>
    <w:rsid w:val="006322CF"/>
    <w:rsid w:val="006336CC"/>
    <w:rsid w:val="0063377F"/>
    <w:rsid w:val="006341C8"/>
    <w:rsid w:val="006362A9"/>
    <w:rsid w:val="0063660D"/>
    <w:rsid w:val="00637296"/>
    <w:rsid w:val="00637B0F"/>
    <w:rsid w:val="00640CD0"/>
    <w:rsid w:val="00643365"/>
    <w:rsid w:val="00643698"/>
    <w:rsid w:val="00643EE4"/>
    <w:rsid w:val="00644528"/>
    <w:rsid w:val="006449BA"/>
    <w:rsid w:val="00644B84"/>
    <w:rsid w:val="00646C5C"/>
    <w:rsid w:val="00646D91"/>
    <w:rsid w:val="00646E06"/>
    <w:rsid w:val="00651041"/>
    <w:rsid w:val="00651621"/>
    <w:rsid w:val="006523AC"/>
    <w:rsid w:val="0065292A"/>
    <w:rsid w:val="00653C8B"/>
    <w:rsid w:val="0065505F"/>
    <w:rsid w:val="00656EE9"/>
    <w:rsid w:val="00660654"/>
    <w:rsid w:val="0066082A"/>
    <w:rsid w:val="00661053"/>
    <w:rsid w:val="00661620"/>
    <w:rsid w:val="006641CF"/>
    <w:rsid w:val="006651E1"/>
    <w:rsid w:val="00670319"/>
    <w:rsid w:val="00670582"/>
    <w:rsid w:val="00671A34"/>
    <w:rsid w:val="00671E0B"/>
    <w:rsid w:val="00672A1F"/>
    <w:rsid w:val="00673FA4"/>
    <w:rsid w:val="006765CA"/>
    <w:rsid w:val="006768C5"/>
    <w:rsid w:val="006809B5"/>
    <w:rsid w:val="0068194A"/>
    <w:rsid w:val="00681CAA"/>
    <w:rsid w:val="00681DF6"/>
    <w:rsid w:val="00682EB0"/>
    <w:rsid w:val="00683F56"/>
    <w:rsid w:val="00683FD2"/>
    <w:rsid w:val="00685A8F"/>
    <w:rsid w:val="00686A12"/>
    <w:rsid w:val="00686A8C"/>
    <w:rsid w:val="0069094E"/>
    <w:rsid w:val="00691168"/>
    <w:rsid w:val="00691D24"/>
    <w:rsid w:val="0069398F"/>
    <w:rsid w:val="00695075"/>
    <w:rsid w:val="0069652F"/>
    <w:rsid w:val="006978FE"/>
    <w:rsid w:val="006A14B9"/>
    <w:rsid w:val="006A29D9"/>
    <w:rsid w:val="006A4F7C"/>
    <w:rsid w:val="006A6B1E"/>
    <w:rsid w:val="006B0224"/>
    <w:rsid w:val="006B1ECD"/>
    <w:rsid w:val="006B232A"/>
    <w:rsid w:val="006B2544"/>
    <w:rsid w:val="006B266E"/>
    <w:rsid w:val="006B36F5"/>
    <w:rsid w:val="006B4475"/>
    <w:rsid w:val="006B4952"/>
    <w:rsid w:val="006B562B"/>
    <w:rsid w:val="006B5B93"/>
    <w:rsid w:val="006B6D2D"/>
    <w:rsid w:val="006B6F04"/>
    <w:rsid w:val="006C010E"/>
    <w:rsid w:val="006C207F"/>
    <w:rsid w:val="006C2CD3"/>
    <w:rsid w:val="006D2AF7"/>
    <w:rsid w:val="006D3314"/>
    <w:rsid w:val="006D497B"/>
    <w:rsid w:val="006D60B4"/>
    <w:rsid w:val="006D65B3"/>
    <w:rsid w:val="006E00B4"/>
    <w:rsid w:val="006E1563"/>
    <w:rsid w:val="006E253F"/>
    <w:rsid w:val="006E3277"/>
    <w:rsid w:val="006F0AF7"/>
    <w:rsid w:val="006F3715"/>
    <w:rsid w:val="006F3B88"/>
    <w:rsid w:val="006F4478"/>
    <w:rsid w:val="006F6309"/>
    <w:rsid w:val="006F7713"/>
    <w:rsid w:val="00700B3A"/>
    <w:rsid w:val="0070198E"/>
    <w:rsid w:val="007028EB"/>
    <w:rsid w:val="00704471"/>
    <w:rsid w:val="00705225"/>
    <w:rsid w:val="00710D5C"/>
    <w:rsid w:val="00711653"/>
    <w:rsid w:val="007132B9"/>
    <w:rsid w:val="007135D3"/>
    <w:rsid w:val="00713A43"/>
    <w:rsid w:val="0071402A"/>
    <w:rsid w:val="00715107"/>
    <w:rsid w:val="007162CA"/>
    <w:rsid w:val="007165C4"/>
    <w:rsid w:val="00717CAC"/>
    <w:rsid w:val="00721C6A"/>
    <w:rsid w:val="007229F2"/>
    <w:rsid w:val="00722AF1"/>
    <w:rsid w:val="00724032"/>
    <w:rsid w:val="00724895"/>
    <w:rsid w:val="00724AF4"/>
    <w:rsid w:val="00724CB0"/>
    <w:rsid w:val="00725EBF"/>
    <w:rsid w:val="007279FF"/>
    <w:rsid w:val="00727A77"/>
    <w:rsid w:val="00730A97"/>
    <w:rsid w:val="007323A5"/>
    <w:rsid w:val="007340E5"/>
    <w:rsid w:val="0073551A"/>
    <w:rsid w:val="007372A5"/>
    <w:rsid w:val="007372E3"/>
    <w:rsid w:val="00742137"/>
    <w:rsid w:val="007441C4"/>
    <w:rsid w:val="00744635"/>
    <w:rsid w:val="00744A30"/>
    <w:rsid w:val="007473EE"/>
    <w:rsid w:val="00747708"/>
    <w:rsid w:val="00747C19"/>
    <w:rsid w:val="00747F1B"/>
    <w:rsid w:val="00751C35"/>
    <w:rsid w:val="00753DD1"/>
    <w:rsid w:val="00755446"/>
    <w:rsid w:val="00755BBF"/>
    <w:rsid w:val="00755F47"/>
    <w:rsid w:val="00760848"/>
    <w:rsid w:val="00760E57"/>
    <w:rsid w:val="007626BE"/>
    <w:rsid w:val="00763304"/>
    <w:rsid w:val="00763815"/>
    <w:rsid w:val="00764746"/>
    <w:rsid w:val="007714EE"/>
    <w:rsid w:val="00771AAC"/>
    <w:rsid w:val="00773ED5"/>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1DFA"/>
    <w:rsid w:val="00794273"/>
    <w:rsid w:val="00794A12"/>
    <w:rsid w:val="00794BD2"/>
    <w:rsid w:val="00795266"/>
    <w:rsid w:val="00795DCB"/>
    <w:rsid w:val="0079674C"/>
    <w:rsid w:val="00796FBC"/>
    <w:rsid w:val="00797B58"/>
    <w:rsid w:val="007A0002"/>
    <w:rsid w:val="007A0F2A"/>
    <w:rsid w:val="007A17D5"/>
    <w:rsid w:val="007A1C9D"/>
    <w:rsid w:val="007A2B78"/>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31B1"/>
    <w:rsid w:val="007C5987"/>
    <w:rsid w:val="007C6906"/>
    <w:rsid w:val="007D1F8C"/>
    <w:rsid w:val="007D38CC"/>
    <w:rsid w:val="007D408E"/>
    <w:rsid w:val="007D4917"/>
    <w:rsid w:val="007D5882"/>
    <w:rsid w:val="007D5D6F"/>
    <w:rsid w:val="007D630B"/>
    <w:rsid w:val="007D64AC"/>
    <w:rsid w:val="007D6E12"/>
    <w:rsid w:val="007E6DAD"/>
    <w:rsid w:val="007E77CB"/>
    <w:rsid w:val="007F1FF6"/>
    <w:rsid w:val="007F3C80"/>
    <w:rsid w:val="007F4382"/>
    <w:rsid w:val="007F4626"/>
    <w:rsid w:val="007F5644"/>
    <w:rsid w:val="007F56AB"/>
    <w:rsid w:val="007F6B2C"/>
    <w:rsid w:val="00803773"/>
    <w:rsid w:val="00804242"/>
    <w:rsid w:val="00804B88"/>
    <w:rsid w:val="008053A5"/>
    <w:rsid w:val="00805677"/>
    <w:rsid w:val="00805738"/>
    <w:rsid w:val="00806191"/>
    <w:rsid w:val="00806904"/>
    <w:rsid w:val="00811389"/>
    <w:rsid w:val="00811E3A"/>
    <w:rsid w:val="00812D23"/>
    <w:rsid w:val="00813223"/>
    <w:rsid w:val="008154A9"/>
    <w:rsid w:val="00817069"/>
    <w:rsid w:val="0081781A"/>
    <w:rsid w:val="00822FC4"/>
    <w:rsid w:val="00823138"/>
    <w:rsid w:val="00825024"/>
    <w:rsid w:val="008263D0"/>
    <w:rsid w:val="0082765A"/>
    <w:rsid w:val="008277C8"/>
    <w:rsid w:val="00827B3C"/>
    <w:rsid w:val="00827E72"/>
    <w:rsid w:val="00830119"/>
    <w:rsid w:val="00831409"/>
    <w:rsid w:val="00831FB8"/>
    <w:rsid w:val="00833B53"/>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703A"/>
    <w:rsid w:val="0085709A"/>
    <w:rsid w:val="00857411"/>
    <w:rsid w:val="00857BAD"/>
    <w:rsid w:val="0086036E"/>
    <w:rsid w:val="00861723"/>
    <w:rsid w:val="00862499"/>
    <w:rsid w:val="008629C1"/>
    <w:rsid w:val="00862E24"/>
    <w:rsid w:val="0086313B"/>
    <w:rsid w:val="00863A6A"/>
    <w:rsid w:val="0086432B"/>
    <w:rsid w:val="00865910"/>
    <w:rsid w:val="008669D5"/>
    <w:rsid w:val="0087129B"/>
    <w:rsid w:val="00872D5E"/>
    <w:rsid w:val="00874856"/>
    <w:rsid w:val="008755C1"/>
    <w:rsid w:val="0087597C"/>
    <w:rsid w:val="0087720C"/>
    <w:rsid w:val="008802D6"/>
    <w:rsid w:val="00880428"/>
    <w:rsid w:val="0088120A"/>
    <w:rsid w:val="00881A3C"/>
    <w:rsid w:val="00881AEE"/>
    <w:rsid w:val="008821C3"/>
    <w:rsid w:val="00883498"/>
    <w:rsid w:val="008838F3"/>
    <w:rsid w:val="0088451C"/>
    <w:rsid w:val="0088496C"/>
    <w:rsid w:val="00890D92"/>
    <w:rsid w:val="00891D24"/>
    <w:rsid w:val="008965BB"/>
    <w:rsid w:val="00896ABC"/>
    <w:rsid w:val="008A0315"/>
    <w:rsid w:val="008A11B2"/>
    <w:rsid w:val="008A155B"/>
    <w:rsid w:val="008A1D9F"/>
    <w:rsid w:val="008A2F1A"/>
    <w:rsid w:val="008A44A5"/>
    <w:rsid w:val="008A5F53"/>
    <w:rsid w:val="008B1CE2"/>
    <w:rsid w:val="008B2034"/>
    <w:rsid w:val="008B3A4E"/>
    <w:rsid w:val="008B419F"/>
    <w:rsid w:val="008B535D"/>
    <w:rsid w:val="008B5672"/>
    <w:rsid w:val="008B687C"/>
    <w:rsid w:val="008B6F14"/>
    <w:rsid w:val="008B7B67"/>
    <w:rsid w:val="008C043A"/>
    <w:rsid w:val="008C07AD"/>
    <w:rsid w:val="008C13FA"/>
    <w:rsid w:val="008C394C"/>
    <w:rsid w:val="008C490F"/>
    <w:rsid w:val="008C7255"/>
    <w:rsid w:val="008D0916"/>
    <w:rsid w:val="008D4020"/>
    <w:rsid w:val="008D4C21"/>
    <w:rsid w:val="008D4EE9"/>
    <w:rsid w:val="008D6D4B"/>
    <w:rsid w:val="008D6F71"/>
    <w:rsid w:val="008D74C9"/>
    <w:rsid w:val="008D7DEB"/>
    <w:rsid w:val="008E33EC"/>
    <w:rsid w:val="008E405A"/>
    <w:rsid w:val="008E5E02"/>
    <w:rsid w:val="008E695B"/>
    <w:rsid w:val="008E6B16"/>
    <w:rsid w:val="008E6DFE"/>
    <w:rsid w:val="008E703E"/>
    <w:rsid w:val="008F0255"/>
    <w:rsid w:val="008F0387"/>
    <w:rsid w:val="008F1245"/>
    <w:rsid w:val="008F17A6"/>
    <w:rsid w:val="008F2E6B"/>
    <w:rsid w:val="008F327D"/>
    <w:rsid w:val="008F3B18"/>
    <w:rsid w:val="008F5638"/>
    <w:rsid w:val="008F5DD4"/>
    <w:rsid w:val="008F7208"/>
    <w:rsid w:val="008F79F4"/>
    <w:rsid w:val="00900CB8"/>
    <w:rsid w:val="00902031"/>
    <w:rsid w:val="00902BCF"/>
    <w:rsid w:val="0090331B"/>
    <w:rsid w:val="0090481F"/>
    <w:rsid w:val="00907E59"/>
    <w:rsid w:val="0091116E"/>
    <w:rsid w:val="00911ED9"/>
    <w:rsid w:val="0091540B"/>
    <w:rsid w:val="00915978"/>
    <w:rsid w:val="00915E75"/>
    <w:rsid w:val="009168B5"/>
    <w:rsid w:val="009172B3"/>
    <w:rsid w:val="00917896"/>
    <w:rsid w:val="009179A8"/>
    <w:rsid w:val="00920E94"/>
    <w:rsid w:val="0092333A"/>
    <w:rsid w:val="00924295"/>
    <w:rsid w:val="00924EDE"/>
    <w:rsid w:val="0092518E"/>
    <w:rsid w:val="00927680"/>
    <w:rsid w:val="00927B06"/>
    <w:rsid w:val="00927D8F"/>
    <w:rsid w:val="0093189B"/>
    <w:rsid w:val="00932B20"/>
    <w:rsid w:val="00933A1B"/>
    <w:rsid w:val="00935A40"/>
    <w:rsid w:val="009361D3"/>
    <w:rsid w:val="009367D3"/>
    <w:rsid w:val="009371C8"/>
    <w:rsid w:val="00937657"/>
    <w:rsid w:val="009400B3"/>
    <w:rsid w:val="009406DD"/>
    <w:rsid w:val="009418B0"/>
    <w:rsid w:val="00941A6F"/>
    <w:rsid w:val="00943573"/>
    <w:rsid w:val="00946C08"/>
    <w:rsid w:val="00950505"/>
    <w:rsid w:val="0095233A"/>
    <w:rsid w:val="00953896"/>
    <w:rsid w:val="009561F4"/>
    <w:rsid w:val="009574FB"/>
    <w:rsid w:val="00960912"/>
    <w:rsid w:val="00962825"/>
    <w:rsid w:val="00963540"/>
    <w:rsid w:val="00963C8B"/>
    <w:rsid w:val="00964120"/>
    <w:rsid w:val="00966467"/>
    <w:rsid w:val="00967982"/>
    <w:rsid w:val="00971AA1"/>
    <w:rsid w:val="009744F3"/>
    <w:rsid w:val="00975D0F"/>
    <w:rsid w:val="00975D50"/>
    <w:rsid w:val="0097614A"/>
    <w:rsid w:val="009764F5"/>
    <w:rsid w:val="0098025A"/>
    <w:rsid w:val="00983C1F"/>
    <w:rsid w:val="00987BAD"/>
    <w:rsid w:val="00990E92"/>
    <w:rsid w:val="00990FD6"/>
    <w:rsid w:val="00991C5F"/>
    <w:rsid w:val="00992EC1"/>
    <w:rsid w:val="0099393F"/>
    <w:rsid w:val="00994F33"/>
    <w:rsid w:val="00995B4A"/>
    <w:rsid w:val="00996C2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61FA"/>
    <w:rsid w:val="009A700B"/>
    <w:rsid w:val="009B033D"/>
    <w:rsid w:val="009B057A"/>
    <w:rsid w:val="009B0C4F"/>
    <w:rsid w:val="009B0DEF"/>
    <w:rsid w:val="009B1209"/>
    <w:rsid w:val="009B5B56"/>
    <w:rsid w:val="009B5C63"/>
    <w:rsid w:val="009B5CE7"/>
    <w:rsid w:val="009B659E"/>
    <w:rsid w:val="009B7413"/>
    <w:rsid w:val="009C1484"/>
    <w:rsid w:val="009C291E"/>
    <w:rsid w:val="009C3348"/>
    <w:rsid w:val="009C386B"/>
    <w:rsid w:val="009C39AC"/>
    <w:rsid w:val="009C3B53"/>
    <w:rsid w:val="009C4C05"/>
    <w:rsid w:val="009C4F64"/>
    <w:rsid w:val="009D06C8"/>
    <w:rsid w:val="009D45E3"/>
    <w:rsid w:val="009D47C3"/>
    <w:rsid w:val="009D4BA4"/>
    <w:rsid w:val="009D4DC3"/>
    <w:rsid w:val="009D539B"/>
    <w:rsid w:val="009D7000"/>
    <w:rsid w:val="009E00DE"/>
    <w:rsid w:val="009E192A"/>
    <w:rsid w:val="009E3B2E"/>
    <w:rsid w:val="009E4980"/>
    <w:rsid w:val="009E4CA4"/>
    <w:rsid w:val="009E56A3"/>
    <w:rsid w:val="009E756D"/>
    <w:rsid w:val="009E7E38"/>
    <w:rsid w:val="009F015D"/>
    <w:rsid w:val="009F1DC5"/>
    <w:rsid w:val="009F32BC"/>
    <w:rsid w:val="009F33C8"/>
    <w:rsid w:val="009F3C06"/>
    <w:rsid w:val="009F3C59"/>
    <w:rsid w:val="009F45BB"/>
    <w:rsid w:val="009F56E6"/>
    <w:rsid w:val="009F64F7"/>
    <w:rsid w:val="00A0036B"/>
    <w:rsid w:val="00A01A12"/>
    <w:rsid w:val="00A029A6"/>
    <w:rsid w:val="00A056BC"/>
    <w:rsid w:val="00A05A89"/>
    <w:rsid w:val="00A07139"/>
    <w:rsid w:val="00A07369"/>
    <w:rsid w:val="00A07DC4"/>
    <w:rsid w:val="00A113DB"/>
    <w:rsid w:val="00A13FC0"/>
    <w:rsid w:val="00A14010"/>
    <w:rsid w:val="00A14B7B"/>
    <w:rsid w:val="00A16F77"/>
    <w:rsid w:val="00A2032C"/>
    <w:rsid w:val="00A234C2"/>
    <w:rsid w:val="00A237F0"/>
    <w:rsid w:val="00A248B6"/>
    <w:rsid w:val="00A25BAB"/>
    <w:rsid w:val="00A26831"/>
    <w:rsid w:val="00A305C9"/>
    <w:rsid w:val="00A34AF6"/>
    <w:rsid w:val="00A35B80"/>
    <w:rsid w:val="00A35C42"/>
    <w:rsid w:val="00A35E17"/>
    <w:rsid w:val="00A36566"/>
    <w:rsid w:val="00A4086E"/>
    <w:rsid w:val="00A41042"/>
    <w:rsid w:val="00A43719"/>
    <w:rsid w:val="00A43C77"/>
    <w:rsid w:val="00A441B1"/>
    <w:rsid w:val="00A44EAE"/>
    <w:rsid w:val="00A470CC"/>
    <w:rsid w:val="00A47200"/>
    <w:rsid w:val="00A47E64"/>
    <w:rsid w:val="00A50574"/>
    <w:rsid w:val="00A507E3"/>
    <w:rsid w:val="00A507F2"/>
    <w:rsid w:val="00A50C13"/>
    <w:rsid w:val="00A519FB"/>
    <w:rsid w:val="00A520BB"/>
    <w:rsid w:val="00A527A2"/>
    <w:rsid w:val="00A52BC4"/>
    <w:rsid w:val="00A56E8D"/>
    <w:rsid w:val="00A61E80"/>
    <w:rsid w:val="00A6273D"/>
    <w:rsid w:val="00A63189"/>
    <w:rsid w:val="00A64399"/>
    <w:rsid w:val="00A64DD5"/>
    <w:rsid w:val="00A65DC7"/>
    <w:rsid w:val="00A70204"/>
    <w:rsid w:val="00A70D39"/>
    <w:rsid w:val="00A750AD"/>
    <w:rsid w:val="00A758BD"/>
    <w:rsid w:val="00A80955"/>
    <w:rsid w:val="00A81405"/>
    <w:rsid w:val="00A84AC7"/>
    <w:rsid w:val="00A84DCE"/>
    <w:rsid w:val="00A86407"/>
    <w:rsid w:val="00A87ABC"/>
    <w:rsid w:val="00A87C70"/>
    <w:rsid w:val="00A87ED2"/>
    <w:rsid w:val="00A90310"/>
    <w:rsid w:val="00A90CA4"/>
    <w:rsid w:val="00A919DC"/>
    <w:rsid w:val="00A92022"/>
    <w:rsid w:val="00A92779"/>
    <w:rsid w:val="00A93088"/>
    <w:rsid w:val="00A946B4"/>
    <w:rsid w:val="00A94CBE"/>
    <w:rsid w:val="00A9536C"/>
    <w:rsid w:val="00A96702"/>
    <w:rsid w:val="00A96A17"/>
    <w:rsid w:val="00A96CC9"/>
    <w:rsid w:val="00A97924"/>
    <w:rsid w:val="00A97E62"/>
    <w:rsid w:val="00AA176C"/>
    <w:rsid w:val="00AA1B33"/>
    <w:rsid w:val="00AA29DE"/>
    <w:rsid w:val="00AA4E98"/>
    <w:rsid w:val="00AA565E"/>
    <w:rsid w:val="00AA5963"/>
    <w:rsid w:val="00AA5A1D"/>
    <w:rsid w:val="00AA64C6"/>
    <w:rsid w:val="00AA66D5"/>
    <w:rsid w:val="00AA6ABC"/>
    <w:rsid w:val="00AB21D2"/>
    <w:rsid w:val="00AB2D4F"/>
    <w:rsid w:val="00AB5846"/>
    <w:rsid w:val="00AB5AEA"/>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1E43"/>
    <w:rsid w:val="00AF3C60"/>
    <w:rsid w:val="00AF4FC4"/>
    <w:rsid w:val="00AF71AE"/>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2289"/>
    <w:rsid w:val="00B13CEE"/>
    <w:rsid w:val="00B21E36"/>
    <w:rsid w:val="00B236F1"/>
    <w:rsid w:val="00B23DAA"/>
    <w:rsid w:val="00B2447F"/>
    <w:rsid w:val="00B272A7"/>
    <w:rsid w:val="00B311B0"/>
    <w:rsid w:val="00B32DF8"/>
    <w:rsid w:val="00B33114"/>
    <w:rsid w:val="00B3386F"/>
    <w:rsid w:val="00B34162"/>
    <w:rsid w:val="00B349BC"/>
    <w:rsid w:val="00B3666A"/>
    <w:rsid w:val="00B3683C"/>
    <w:rsid w:val="00B372A7"/>
    <w:rsid w:val="00B37B8E"/>
    <w:rsid w:val="00B40EAE"/>
    <w:rsid w:val="00B42371"/>
    <w:rsid w:val="00B44151"/>
    <w:rsid w:val="00B4498C"/>
    <w:rsid w:val="00B45200"/>
    <w:rsid w:val="00B4666E"/>
    <w:rsid w:val="00B469A1"/>
    <w:rsid w:val="00B47E42"/>
    <w:rsid w:val="00B533DE"/>
    <w:rsid w:val="00B53D04"/>
    <w:rsid w:val="00B53DAC"/>
    <w:rsid w:val="00B55997"/>
    <w:rsid w:val="00B570BF"/>
    <w:rsid w:val="00B6137B"/>
    <w:rsid w:val="00B61650"/>
    <w:rsid w:val="00B63395"/>
    <w:rsid w:val="00B63E32"/>
    <w:rsid w:val="00B65DCC"/>
    <w:rsid w:val="00B662A5"/>
    <w:rsid w:val="00B66322"/>
    <w:rsid w:val="00B66BF6"/>
    <w:rsid w:val="00B66E7B"/>
    <w:rsid w:val="00B703E0"/>
    <w:rsid w:val="00B71012"/>
    <w:rsid w:val="00B711F1"/>
    <w:rsid w:val="00B7159B"/>
    <w:rsid w:val="00B71F1A"/>
    <w:rsid w:val="00B7238B"/>
    <w:rsid w:val="00B737B5"/>
    <w:rsid w:val="00B76555"/>
    <w:rsid w:val="00B76A5E"/>
    <w:rsid w:val="00B7799F"/>
    <w:rsid w:val="00B8377E"/>
    <w:rsid w:val="00B86E17"/>
    <w:rsid w:val="00B87472"/>
    <w:rsid w:val="00B90046"/>
    <w:rsid w:val="00B91E00"/>
    <w:rsid w:val="00B92CB0"/>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BBB"/>
    <w:rsid w:val="00BB0B1F"/>
    <w:rsid w:val="00BB1554"/>
    <w:rsid w:val="00BB21FF"/>
    <w:rsid w:val="00BB23E2"/>
    <w:rsid w:val="00BB2FFA"/>
    <w:rsid w:val="00BB3A9D"/>
    <w:rsid w:val="00BB3B9B"/>
    <w:rsid w:val="00BB3DF9"/>
    <w:rsid w:val="00BB4831"/>
    <w:rsid w:val="00BB4DC1"/>
    <w:rsid w:val="00BB5864"/>
    <w:rsid w:val="00BC0B18"/>
    <w:rsid w:val="00BC1240"/>
    <w:rsid w:val="00BC1B4C"/>
    <w:rsid w:val="00BC1D8F"/>
    <w:rsid w:val="00BC2100"/>
    <w:rsid w:val="00BC2196"/>
    <w:rsid w:val="00BC6551"/>
    <w:rsid w:val="00BD1E20"/>
    <w:rsid w:val="00BD2928"/>
    <w:rsid w:val="00BE0396"/>
    <w:rsid w:val="00BE1DC5"/>
    <w:rsid w:val="00BE280F"/>
    <w:rsid w:val="00BE65C9"/>
    <w:rsid w:val="00BE7CE1"/>
    <w:rsid w:val="00BF050A"/>
    <w:rsid w:val="00BF20EF"/>
    <w:rsid w:val="00BF430C"/>
    <w:rsid w:val="00BF56DA"/>
    <w:rsid w:val="00BF6836"/>
    <w:rsid w:val="00BF68DB"/>
    <w:rsid w:val="00BF6E24"/>
    <w:rsid w:val="00BF759A"/>
    <w:rsid w:val="00BF7FF2"/>
    <w:rsid w:val="00C0451B"/>
    <w:rsid w:val="00C0563D"/>
    <w:rsid w:val="00C05DC5"/>
    <w:rsid w:val="00C1026E"/>
    <w:rsid w:val="00C119E3"/>
    <w:rsid w:val="00C1208B"/>
    <w:rsid w:val="00C125E8"/>
    <w:rsid w:val="00C149FB"/>
    <w:rsid w:val="00C16D5F"/>
    <w:rsid w:val="00C20364"/>
    <w:rsid w:val="00C20914"/>
    <w:rsid w:val="00C20F91"/>
    <w:rsid w:val="00C214BE"/>
    <w:rsid w:val="00C21BFF"/>
    <w:rsid w:val="00C27745"/>
    <w:rsid w:val="00C31BA4"/>
    <w:rsid w:val="00C3268C"/>
    <w:rsid w:val="00C32982"/>
    <w:rsid w:val="00C3390D"/>
    <w:rsid w:val="00C33A36"/>
    <w:rsid w:val="00C34142"/>
    <w:rsid w:val="00C36D6B"/>
    <w:rsid w:val="00C3701C"/>
    <w:rsid w:val="00C41110"/>
    <w:rsid w:val="00C42F7A"/>
    <w:rsid w:val="00C43F7A"/>
    <w:rsid w:val="00C441BA"/>
    <w:rsid w:val="00C50D1D"/>
    <w:rsid w:val="00C5263D"/>
    <w:rsid w:val="00C52DB4"/>
    <w:rsid w:val="00C53EE1"/>
    <w:rsid w:val="00C54358"/>
    <w:rsid w:val="00C54D51"/>
    <w:rsid w:val="00C55DB6"/>
    <w:rsid w:val="00C55F3A"/>
    <w:rsid w:val="00C62AB2"/>
    <w:rsid w:val="00C63D31"/>
    <w:rsid w:val="00C64EC7"/>
    <w:rsid w:val="00C66069"/>
    <w:rsid w:val="00C66C2B"/>
    <w:rsid w:val="00C67C84"/>
    <w:rsid w:val="00C7094E"/>
    <w:rsid w:val="00C7103A"/>
    <w:rsid w:val="00C714AD"/>
    <w:rsid w:val="00C73BD1"/>
    <w:rsid w:val="00C7740B"/>
    <w:rsid w:val="00C80D9D"/>
    <w:rsid w:val="00C81168"/>
    <w:rsid w:val="00C85CD0"/>
    <w:rsid w:val="00C9087C"/>
    <w:rsid w:val="00C90F17"/>
    <w:rsid w:val="00C91548"/>
    <w:rsid w:val="00C94F77"/>
    <w:rsid w:val="00C952A7"/>
    <w:rsid w:val="00C95F27"/>
    <w:rsid w:val="00C96561"/>
    <w:rsid w:val="00CA0B23"/>
    <w:rsid w:val="00CA15F2"/>
    <w:rsid w:val="00CA1C8F"/>
    <w:rsid w:val="00CA4420"/>
    <w:rsid w:val="00CA491C"/>
    <w:rsid w:val="00CA5715"/>
    <w:rsid w:val="00CA58D4"/>
    <w:rsid w:val="00CA6C34"/>
    <w:rsid w:val="00CB01BD"/>
    <w:rsid w:val="00CB174A"/>
    <w:rsid w:val="00CB2093"/>
    <w:rsid w:val="00CB2B3D"/>
    <w:rsid w:val="00CB32B5"/>
    <w:rsid w:val="00CB48E8"/>
    <w:rsid w:val="00CB5052"/>
    <w:rsid w:val="00CB58EE"/>
    <w:rsid w:val="00CC0C8C"/>
    <w:rsid w:val="00CC0D4B"/>
    <w:rsid w:val="00CC191F"/>
    <w:rsid w:val="00CC2376"/>
    <w:rsid w:val="00CC2879"/>
    <w:rsid w:val="00CC4DB7"/>
    <w:rsid w:val="00CC7BCA"/>
    <w:rsid w:val="00CD0C29"/>
    <w:rsid w:val="00CD3598"/>
    <w:rsid w:val="00CD3E83"/>
    <w:rsid w:val="00CD59E6"/>
    <w:rsid w:val="00CD5E2C"/>
    <w:rsid w:val="00CD783C"/>
    <w:rsid w:val="00CE26F9"/>
    <w:rsid w:val="00CE3DAC"/>
    <w:rsid w:val="00CE43AF"/>
    <w:rsid w:val="00CE737E"/>
    <w:rsid w:val="00CF2508"/>
    <w:rsid w:val="00CF2EF6"/>
    <w:rsid w:val="00CF41F1"/>
    <w:rsid w:val="00CF469E"/>
    <w:rsid w:val="00CF494D"/>
    <w:rsid w:val="00CF5060"/>
    <w:rsid w:val="00CF64A2"/>
    <w:rsid w:val="00CF6A9A"/>
    <w:rsid w:val="00CF775F"/>
    <w:rsid w:val="00CF7C29"/>
    <w:rsid w:val="00D02B9C"/>
    <w:rsid w:val="00D03B2E"/>
    <w:rsid w:val="00D06C57"/>
    <w:rsid w:val="00D10D01"/>
    <w:rsid w:val="00D10F03"/>
    <w:rsid w:val="00D119E4"/>
    <w:rsid w:val="00D133FE"/>
    <w:rsid w:val="00D13689"/>
    <w:rsid w:val="00D15141"/>
    <w:rsid w:val="00D16060"/>
    <w:rsid w:val="00D1636E"/>
    <w:rsid w:val="00D167D6"/>
    <w:rsid w:val="00D16D7A"/>
    <w:rsid w:val="00D16EF8"/>
    <w:rsid w:val="00D172A8"/>
    <w:rsid w:val="00D204B3"/>
    <w:rsid w:val="00D206CA"/>
    <w:rsid w:val="00D2133C"/>
    <w:rsid w:val="00D22D0D"/>
    <w:rsid w:val="00D25914"/>
    <w:rsid w:val="00D25A54"/>
    <w:rsid w:val="00D2603F"/>
    <w:rsid w:val="00D262D6"/>
    <w:rsid w:val="00D26E94"/>
    <w:rsid w:val="00D2721B"/>
    <w:rsid w:val="00D274EF"/>
    <w:rsid w:val="00D276A4"/>
    <w:rsid w:val="00D32288"/>
    <w:rsid w:val="00D3496D"/>
    <w:rsid w:val="00D35D0C"/>
    <w:rsid w:val="00D37AF6"/>
    <w:rsid w:val="00D40D24"/>
    <w:rsid w:val="00D417DD"/>
    <w:rsid w:val="00D41C8E"/>
    <w:rsid w:val="00D41CBA"/>
    <w:rsid w:val="00D42567"/>
    <w:rsid w:val="00D4330B"/>
    <w:rsid w:val="00D4502A"/>
    <w:rsid w:val="00D452CC"/>
    <w:rsid w:val="00D50F18"/>
    <w:rsid w:val="00D510EE"/>
    <w:rsid w:val="00D51459"/>
    <w:rsid w:val="00D52EFE"/>
    <w:rsid w:val="00D5468D"/>
    <w:rsid w:val="00D549A4"/>
    <w:rsid w:val="00D55EE0"/>
    <w:rsid w:val="00D56B44"/>
    <w:rsid w:val="00D63483"/>
    <w:rsid w:val="00D64401"/>
    <w:rsid w:val="00D64955"/>
    <w:rsid w:val="00D64AEA"/>
    <w:rsid w:val="00D64C6F"/>
    <w:rsid w:val="00D652F9"/>
    <w:rsid w:val="00D66529"/>
    <w:rsid w:val="00D67EFA"/>
    <w:rsid w:val="00D71885"/>
    <w:rsid w:val="00D742B7"/>
    <w:rsid w:val="00D7459C"/>
    <w:rsid w:val="00D747FE"/>
    <w:rsid w:val="00D76F86"/>
    <w:rsid w:val="00D77589"/>
    <w:rsid w:val="00D77B0F"/>
    <w:rsid w:val="00D8144D"/>
    <w:rsid w:val="00D83044"/>
    <w:rsid w:val="00D83071"/>
    <w:rsid w:val="00D83EA6"/>
    <w:rsid w:val="00D84243"/>
    <w:rsid w:val="00D90285"/>
    <w:rsid w:val="00D92B2A"/>
    <w:rsid w:val="00D92DAC"/>
    <w:rsid w:val="00D9318E"/>
    <w:rsid w:val="00D93739"/>
    <w:rsid w:val="00D94A95"/>
    <w:rsid w:val="00D94B4C"/>
    <w:rsid w:val="00D9504E"/>
    <w:rsid w:val="00D97FBF"/>
    <w:rsid w:val="00DA0512"/>
    <w:rsid w:val="00DA0BCD"/>
    <w:rsid w:val="00DA14FA"/>
    <w:rsid w:val="00DA6209"/>
    <w:rsid w:val="00DB1BF7"/>
    <w:rsid w:val="00DB28D1"/>
    <w:rsid w:val="00DB3813"/>
    <w:rsid w:val="00DB4CFA"/>
    <w:rsid w:val="00DB6E34"/>
    <w:rsid w:val="00DB715C"/>
    <w:rsid w:val="00DB71F7"/>
    <w:rsid w:val="00DC05AC"/>
    <w:rsid w:val="00DC193A"/>
    <w:rsid w:val="00DC3A1F"/>
    <w:rsid w:val="00DC50E6"/>
    <w:rsid w:val="00DC6128"/>
    <w:rsid w:val="00DD2119"/>
    <w:rsid w:val="00DD23BA"/>
    <w:rsid w:val="00DD45D1"/>
    <w:rsid w:val="00DD5253"/>
    <w:rsid w:val="00DD63B5"/>
    <w:rsid w:val="00DD6595"/>
    <w:rsid w:val="00DD6921"/>
    <w:rsid w:val="00DD7B81"/>
    <w:rsid w:val="00DE0467"/>
    <w:rsid w:val="00DE1F7B"/>
    <w:rsid w:val="00DE44AF"/>
    <w:rsid w:val="00DE4C83"/>
    <w:rsid w:val="00DE554D"/>
    <w:rsid w:val="00DF0232"/>
    <w:rsid w:val="00DF070A"/>
    <w:rsid w:val="00DF0A36"/>
    <w:rsid w:val="00DF12A4"/>
    <w:rsid w:val="00DF2380"/>
    <w:rsid w:val="00DF2DAA"/>
    <w:rsid w:val="00DF4537"/>
    <w:rsid w:val="00DF692B"/>
    <w:rsid w:val="00E00C54"/>
    <w:rsid w:val="00E056C3"/>
    <w:rsid w:val="00E05807"/>
    <w:rsid w:val="00E06B1D"/>
    <w:rsid w:val="00E10D22"/>
    <w:rsid w:val="00E123D4"/>
    <w:rsid w:val="00E12F47"/>
    <w:rsid w:val="00E13CBE"/>
    <w:rsid w:val="00E13D19"/>
    <w:rsid w:val="00E160B8"/>
    <w:rsid w:val="00E16873"/>
    <w:rsid w:val="00E17167"/>
    <w:rsid w:val="00E17A73"/>
    <w:rsid w:val="00E21866"/>
    <w:rsid w:val="00E21B47"/>
    <w:rsid w:val="00E21CFC"/>
    <w:rsid w:val="00E222C2"/>
    <w:rsid w:val="00E22C3C"/>
    <w:rsid w:val="00E23B8C"/>
    <w:rsid w:val="00E23D12"/>
    <w:rsid w:val="00E26EC6"/>
    <w:rsid w:val="00E27AD8"/>
    <w:rsid w:val="00E30C60"/>
    <w:rsid w:val="00E3149F"/>
    <w:rsid w:val="00E32F94"/>
    <w:rsid w:val="00E33D5E"/>
    <w:rsid w:val="00E344FC"/>
    <w:rsid w:val="00E3534A"/>
    <w:rsid w:val="00E35646"/>
    <w:rsid w:val="00E373FB"/>
    <w:rsid w:val="00E40EE2"/>
    <w:rsid w:val="00E45A9A"/>
    <w:rsid w:val="00E45DF7"/>
    <w:rsid w:val="00E46FE5"/>
    <w:rsid w:val="00E516D5"/>
    <w:rsid w:val="00E53321"/>
    <w:rsid w:val="00E53F02"/>
    <w:rsid w:val="00E54F6A"/>
    <w:rsid w:val="00E5560C"/>
    <w:rsid w:val="00E56011"/>
    <w:rsid w:val="00E562C2"/>
    <w:rsid w:val="00E60540"/>
    <w:rsid w:val="00E608C3"/>
    <w:rsid w:val="00E6145D"/>
    <w:rsid w:val="00E624BF"/>
    <w:rsid w:val="00E65952"/>
    <w:rsid w:val="00E663E1"/>
    <w:rsid w:val="00E70B43"/>
    <w:rsid w:val="00E72C9D"/>
    <w:rsid w:val="00E73046"/>
    <w:rsid w:val="00E7364B"/>
    <w:rsid w:val="00E73CE9"/>
    <w:rsid w:val="00E74431"/>
    <w:rsid w:val="00E74759"/>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3E84"/>
    <w:rsid w:val="00E94369"/>
    <w:rsid w:val="00E95A06"/>
    <w:rsid w:val="00E969A8"/>
    <w:rsid w:val="00EA0287"/>
    <w:rsid w:val="00EA043A"/>
    <w:rsid w:val="00EA2DAE"/>
    <w:rsid w:val="00EA4264"/>
    <w:rsid w:val="00EA5D07"/>
    <w:rsid w:val="00EA636D"/>
    <w:rsid w:val="00EB1A34"/>
    <w:rsid w:val="00EB1D0C"/>
    <w:rsid w:val="00EB1F47"/>
    <w:rsid w:val="00EB3286"/>
    <w:rsid w:val="00EB34F1"/>
    <w:rsid w:val="00EB44EA"/>
    <w:rsid w:val="00EB47AC"/>
    <w:rsid w:val="00EB5691"/>
    <w:rsid w:val="00EB6684"/>
    <w:rsid w:val="00EB6BEF"/>
    <w:rsid w:val="00EB7219"/>
    <w:rsid w:val="00EB73DB"/>
    <w:rsid w:val="00EB7D93"/>
    <w:rsid w:val="00EC0E26"/>
    <w:rsid w:val="00EC162F"/>
    <w:rsid w:val="00EC1BEA"/>
    <w:rsid w:val="00EC1E89"/>
    <w:rsid w:val="00EC4002"/>
    <w:rsid w:val="00EC4C6E"/>
    <w:rsid w:val="00EC4FE6"/>
    <w:rsid w:val="00EC50EB"/>
    <w:rsid w:val="00EC6BAF"/>
    <w:rsid w:val="00EC742C"/>
    <w:rsid w:val="00ED1416"/>
    <w:rsid w:val="00ED1604"/>
    <w:rsid w:val="00ED4B34"/>
    <w:rsid w:val="00ED4C6D"/>
    <w:rsid w:val="00ED5E49"/>
    <w:rsid w:val="00ED6D06"/>
    <w:rsid w:val="00EE06FE"/>
    <w:rsid w:val="00EE0E24"/>
    <w:rsid w:val="00EE1B25"/>
    <w:rsid w:val="00EE39A9"/>
    <w:rsid w:val="00EE4318"/>
    <w:rsid w:val="00EE476F"/>
    <w:rsid w:val="00EE5A35"/>
    <w:rsid w:val="00EE652A"/>
    <w:rsid w:val="00EE665F"/>
    <w:rsid w:val="00EF00F7"/>
    <w:rsid w:val="00EF335B"/>
    <w:rsid w:val="00EF4C0D"/>
    <w:rsid w:val="00EF4FC5"/>
    <w:rsid w:val="00EF555C"/>
    <w:rsid w:val="00EF64F9"/>
    <w:rsid w:val="00EF7210"/>
    <w:rsid w:val="00F006A4"/>
    <w:rsid w:val="00F03901"/>
    <w:rsid w:val="00F03CEC"/>
    <w:rsid w:val="00F10716"/>
    <w:rsid w:val="00F107C8"/>
    <w:rsid w:val="00F10C46"/>
    <w:rsid w:val="00F11598"/>
    <w:rsid w:val="00F13E6B"/>
    <w:rsid w:val="00F16100"/>
    <w:rsid w:val="00F20230"/>
    <w:rsid w:val="00F207BE"/>
    <w:rsid w:val="00F222A5"/>
    <w:rsid w:val="00F225A9"/>
    <w:rsid w:val="00F23321"/>
    <w:rsid w:val="00F236BA"/>
    <w:rsid w:val="00F23DFB"/>
    <w:rsid w:val="00F23E6A"/>
    <w:rsid w:val="00F24CC4"/>
    <w:rsid w:val="00F265FA"/>
    <w:rsid w:val="00F26EB3"/>
    <w:rsid w:val="00F276BF"/>
    <w:rsid w:val="00F34AE8"/>
    <w:rsid w:val="00F36070"/>
    <w:rsid w:val="00F36C10"/>
    <w:rsid w:val="00F4019D"/>
    <w:rsid w:val="00F40EC1"/>
    <w:rsid w:val="00F4203E"/>
    <w:rsid w:val="00F42690"/>
    <w:rsid w:val="00F42A50"/>
    <w:rsid w:val="00F42A6F"/>
    <w:rsid w:val="00F46345"/>
    <w:rsid w:val="00F478CA"/>
    <w:rsid w:val="00F514B0"/>
    <w:rsid w:val="00F516AF"/>
    <w:rsid w:val="00F52517"/>
    <w:rsid w:val="00F52FF5"/>
    <w:rsid w:val="00F541A9"/>
    <w:rsid w:val="00F5617C"/>
    <w:rsid w:val="00F563CF"/>
    <w:rsid w:val="00F56AD6"/>
    <w:rsid w:val="00F56D9E"/>
    <w:rsid w:val="00F57211"/>
    <w:rsid w:val="00F61EE6"/>
    <w:rsid w:val="00F631D1"/>
    <w:rsid w:val="00F65581"/>
    <w:rsid w:val="00F6728C"/>
    <w:rsid w:val="00F67EBE"/>
    <w:rsid w:val="00F71602"/>
    <w:rsid w:val="00F718EC"/>
    <w:rsid w:val="00F77207"/>
    <w:rsid w:val="00F7758D"/>
    <w:rsid w:val="00F778FE"/>
    <w:rsid w:val="00F80D79"/>
    <w:rsid w:val="00F825E6"/>
    <w:rsid w:val="00F85A4D"/>
    <w:rsid w:val="00F8687C"/>
    <w:rsid w:val="00F87035"/>
    <w:rsid w:val="00F87794"/>
    <w:rsid w:val="00F917C2"/>
    <w:rsid w:val="00F91DC3"/>
    <w:rsid w:val="00F922D6"/>
    <w:rsid w:val="00F931E1"/>
    <w:rsid w:val="00F94579"/>
    <w:rsid w:val="00F94F28"/>
    <w:rsid w:val="00F952B4"/>
    <w:rsid w:val="00F9557E"/>
    <w:rsid w:val="00F96870"/>
    <w:rsid w:val="00F96D16"/>
    <w:rsid w:val="00F97BA8"/>
    <w:rsid w:val="00FA152A"/>
    <w:rsid w:val="00FA39B7"/>
    <w:rsid w:val="00FA3E06"/>
    <w:rsid w:val="00FA5043"/>
    <w:rsid w:val="00FA5DD6"/>
    <w:rsid w:val="00FA7CD9"/>
    <w:rsid w:val="00FA7F8A"/>
    <w:rsid w:val="00FB0252"/>
    <w:rsid w:val="00FB0888"/>
    <w:rsid w:val="00FB0BCF"/>
    <w:rsid w:val="00FB25BC"/>
    <w:rsid w:val="00FB354B"/>
    <w:rsid w:val="00FB36CA"/>
    <w:rsid w:val="00FB4834"/>
    <w:rsid w:val="00FB5ED7"/>
    <w:rsid w:val="00FB6F72"/>
    <w:rsid w:val="00FB73E4"/>
    <w:rsid w:val="00FC1BC6"/>
    <w:rsid w:val="00FC202F"/>
    <w:rsid w:val="00FC3D77"/>
    <w:rsid w:val="00FC5B24"/>
    <w:rsid w:val="00FC60C6"/>
    <w:rsid w:val="00FC6651"/>
    <w:rsid w:val="00FC71CD"/>
    <w:rsid w:val="00FC7CDB"/>
    <w:rsid w:val="00FD01C9"/>
    <w:rsid w:val="00FD02FE"/>
    <w:rsid w:val="00FD3CF9"/>
    <w:rsid w:val="00FD3D2D"/>
    <w:rsid w:val="00FD49DF"/>
    <w:rsid w:val="00FD52E4"/>
    <w:rsid w:val="00FD61C8"/>
    <w:rsid w:val="00FD69A9"/>
    <w:rsid w:val="00FD7DED"/>
    <w:rsid w:val="00FE29F3"/>
    <w:rsid w:val="00FE2AD6"/>
    <w:rsid w:val="00FE34A9"/>
    <w:rsid w:val="00FE4AD7"/>
    <w:rsid w:val="00FE4AF4"/>
    <w:rsid w:val="00FE534F"/>
    <w:rsid w:val="00FE63AF"/>
    <w:rsid w:val="00FE79DE"/>
    <w:rsid w:val="00FE7A0B"/>
    <w:rsid w:val="00FF0F39"/>
    <w:rsid w:val="00FF104F"/>
    <w:rsid w:val="00FF1B8A"/>
    <w:rsid w:val="00FF2242"/>
    <w:rsid w:val="00FF36C1"/>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87C76D"/>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13C"/>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251316"/>
    <w:pPr>
      <w:numPr>
        <w:numId w:val="1"/>
      </w:numPr>
      <w:outlineLvl w:val="0"/>
    </w:pPr>
    <w:rPr>
      <w:b/>
    </w:rPr>
  </w:style>
  <w:style w:type="paragraph" w:styleId="Ttulo2">
    <w:name w:val="heading 2"/>
    <w:basedOn w:val="Ttulo1"/>
    <w:next w:val="Normal"/>
    <w:link w:val="Ttulo2Char"/>
    <w:unhideWhenUsed/>
    <w:qFormat/>
    <w:rsid w:val="009371C8"/>
    <w:pPr>
      <w:numPr>
        <w:ilvl w:val="1"/>
      </w:numPr>
      <w:outlineLvl w:val="1"/>
    </w:pPr>
    <w:rPr>
      <w:b w:val="0"/>
      <w:lang w:eastAsia="pt-BR"/>
    </w:rPr>
  </w:style>
  <w:style w:type="paragraph" w:styleId="Ttulo3">
    <w:name w:val="heading 3"/>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23"/>
      </w:numPr>
      <w:contextualSpacing/>
    </w:pPr>
  </w:style>
  <w:style w:type="character" w:customStyle="1" w:styleId="Ttulo1Char">
    <w:name w:val="Título 1 Char"/>
    <w:basedOn w:val="Fontepargpadro"/>
    <w:link w:val="Ttulo1"/>
    <w:rsid w:val="00251316"/>
    <w:rPr>
      <w:rFonts w:ascii="Arial" w:hAnsi="Arial" w:cs="Arial"/>
      <w:b/>
      <w:sz w:val="20"/>
      <w:szCs w:val="24"/>
    </w:rPr>
  </w:style>
  <w:style w:type="character" w:customStyle="1" w:styleId="Ttulo2Char">
    <w:name w:val="Título 2 Char"/>
    <w:basedOn w:val="Fontepargpadro"/>
    <w:link w:val="Ttulo2"/>
    <w:rsid w:val="009371C8"/>
    <w:rPr>
      <w:rFonts w:ascii="Arial" w:hAnsi="Arial" w:cs="Arial"/>
      <w:sz w:val="20"/>
      <w:szCs w:val="24"/>
      <w:lang w:eastAsia="pt-BR"/>
    </w:rPr>
  </w:style>
  <w:style w:type="character" w:customStyle="1" w:styleId="Ttulo3Char">
    <w:name w:val="Título 3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35"/>
      </w:numPr>
      <w:jc w:val="left"/>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11141456">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56905-87FE-468E-86BA-54D7B949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Words>
  <Characters>384</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Paulo Roberto Correia Lima</cp:lastModifiedBy>
  <cp:revision>2</cp:revision>
  <cp:lastPrinted>2023-02-01T16:58:00Z</cp:lastPrinted>
  <dcterms:created xsi:type="dcterms:W3CDTF">2025-12-22T11:56:00Z</dcterms:created>
  <dcterms:modified xsi:type="dcterms:W3CDTF">2025-12-22T11:56:00Z</dcterms:modified>
</cp:coreProperties>
</file>